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4A0" w:firstRow="1" w:lastRow="0" w:firstColumn="1" w:lastColumn="0" w:noHBand="0" w:noVBand="1"/>
      </w:tblPr>
      <w:tblGrid>
        <w:gridCol w:w="9972"/>
      </w:tblGrid>
      <w:tr w:rsidR="001609CC" w:rsidRPr="00344747" w14:paraId="024F5F4F" w14:textId="77777777">
        <w:trPr>
          <w:jc w:val="center"/>
        </w:trPr>
        <w:tc>
          <w:tcPr>
            <w:tcW w:w="9972" w:type="dxa"/>
            <w:shd w:val="clear" w:color="auto" w:fill="EDEDED"/>
          </w:tcPr>
          <w:p w14:paraId="2D67CDD0" w14:textId="77777777" w:rsidR="001609CC" w:rsidRPr="00344747" w:rsidRDefault="00BF0BB5" w:rsidP="0046340E">
            <w:pPr>
              <w:spacing w:line="360" w:lineRule="auto"/>
              <w:jc w:val="center"/>
              <w:rPr>
                <w:rFonts w:cs="Arial"/>
                <w:sz w:val="22"/>
              </w:rPr>
            </w:pPr>
            <w:r w:rsidRPr="00344747">
              <w:rPr>
                <w:rFonts w:cs="Arial"/>
                <w:b/>
                <w:sz w:val="28"/>
                <w:szCs w:val="28"/>
              </w:rPr>
              <w:t xml:space="preserve">Erklärung zu § 4 Abs. 1 </w:t>
            </w:r>
            <w:proofErr w:type="spellStart"/>
            <w:r w:rsidRPr="00344747">
              <w:rPr>
                <w:rFonts w:cs="Arial"/>
                <w:b/>
                <w:sz w:val="28"/>
                <w:szCs w:val="28"/>
              </w:rPr>
              <w:t>NTVergG</w:t>
            </w:r>
            <w:proofErr w:type="spellEnd"/>
            <w:r w:rsidRPr="00344747">
              <w:rPr>
                <w:rFonts w:cs="Arial"/>
                <w:b/>
                <w:sz w:val="22"/>
              </w:rPr>
              <w:br/>
            </w:r>
            <w:r w:rsidRPr="00344747">
              <w:rPr>
                <w:rFonts w:cs="Arial"/>
                <w:sz w:val="22"/>
              </w:rPr>
              <w:t>Mindestentgelte bei Bau- und Dienstleistungen</w:t>
            </w:r>
          </w:p>
        </w:tc>
      </w:tr>
    </w:tbl>
    <w:p w14:paraId="3A081CC3" w14:textId="77777777" w:rsidR="001609CC" w:rsidRPr="00344747" w:rsidRDefault="00BF0BB5" w:rsidP="0046340E">
      <w:pPr>
        <w:spacing w:line="360" w:lineRule="auto"/>
        <w:jc w:val="right"/>
        <w:rPr>
          <w:rFonts w:cs="Arial"/>
          <w:sz w:val="18"/>
          <w:szCs w:val="18"/>
        </w:rPr>
      </w:pPr>
      <w:r w:rsidRPr="00344747">
        <w:rPr>
          <w:rFonts w:cs="Arial"/>
          <w:i/>
          <w:sz w:val="18"/>
          <w:szCs w:val="18"/>
        </w:rPr>
        <w:t>Stand: 01. Juni 2026</w:t>
      </w:r>
    </w:p>
    <w:tbl>
      <w:tblPr>
        <w:tblStyle w:val="Tabellenraster"/>
        <w:tblW w:w="0" w:type="auto"/>
        <w:tblInd w:w="108" w:type="dxa"/>
        <w:tblLook w:val="04A0" w:firstRow="1" w:lastRow="0" w:firstColumn="1" w:lastColumn="0" w:noHBand="0" w:noVBand="1"/>
      </w:tblPr>
      <w:tblGrid>
        <w:gridCol w:w="3572"/>
        <w:gridCol w:w="6282"/>
      </w:tblGrid>
      <w:tr w:rsidR="001609CC" w:rsidRPr="00344747" w14:paraId="5374249F" w14:textId="77777777" w:rsidTr="006E5284">
        <w:trPr>
          <w:trHeight w:val="653"/>
        </w:trPr>
        <w:tc>
          <w:tcPr>
            <w:tcW w:w="3572" w:type="dxa"/>
            <w:shd w:val="clear" w:color="auto" w:fill="F2F2F2"/>
            <w:vAlign w:val="center"/>
          </w:tcPr>
          <w:p w14:paraId="26AA3E78" w14:textId="77777777" w:rsidR="001609CC" w:rsidRPr="00344747" w:rsidRDefault="00BF0BB5" w:rsidP="0046340E">
            <w:pPr>
              <w:spacing w:line="360" w:lineRule="auto"/>
              <w:rPr>
                <w:rFonts w:cs="Arial"/>
                <w:sz w:val="20"/>
                <w:szCs w:val="20"/>
              </w:rPr>
            </w:pPr>
            <w:r w:rsidRPr="00344747">
              <w:rPr>
                <w:rFonts w:cs="Arial"/>
                <w:sz w:val="20"/>
                <w:szCs w:val="20"/>
              </w:rPr>
              <w:t>Vergabeverfahren / Aktenzeichen</w:t>
            </w:r>
          </w:p>
        </w:tc>
        <w:sdt>
          <w:sdtPr>
            <w:rPr>
              <w:rFonts w:cs="Arial"/>
              <w:color w:val="1F497D" w:themeColor="text2"/>
              <w:sz w:val="22"/>
            </w:rPr>
            <w:id w:val="1271588949"/>
            <w:placeholder>
              <w:docPart w:val="DefaultPlaceholder_-1854013440"/>
            </w:placeholder>
          </w:sdtPr>
          <w:sdtEndPr>
            <w:rPr>
              <w:color w:val="auto"/>
              <w:sz w:val="20"/>
              <w:szCs w:val="20"/>
            </w:rPr>
          </w:sdtEndPr>
          <w:sdtContent>
            <w:tc>
              <w:tcPr>
                <w:tcW w:w="6282" w:type="dxa"/>
                <w:vAlign w:val="center"/>
              </w:tcPr>
              <w:p w14:paraId="6C2B47F3" w14:textId="0056F73D" w:rsidR="001609CC" w:rsidRPr="00344747" w:rsidRDefault="00CF314C" w:rsidP="0046340E">
                <w:pPr>
                  <w:spacing w:line="360" w:lineRule="auto"/>
                  <w:rPr>
                    <w:rFonts w:cs="Arial"/>
                    <w:sz w:val="20"/>
                    <w:szCs w:val="20"/>
                  </w:rPr>
                </w:pPr>
                <w:r w:rsidRPr="00CF314C">
                  <w:rPr>
                    <w:rFonts w:cs="Arial"/>
                    <w:color w:val="1F497D" w:themeColor="text2"/>
                    <w:sz w:val="22"/>
                  </w:rPr>
                  <w:t>Ihr Text</w:t>
                </w:r>
              </w:p>
            </w:tc>
          </w:sdtContent>
        </w:sdt>
      </w:tr>
      <w:tr w:rsidR="001609CC" w:rsidRPr="00344747" w14:paraId="1015B52A" w14:textId="77777777" w:rsidTr="006E5284">
        <w:trPr>
          <w:trHeight w:val="359"/>
        </w:trPr>
        <w:tc>
          <w:tcPr>
            <w:tcW w:w="3572" w:type="dxa"/>
            <w:shd w:val="clear" w:color="auto" w:fill="F2F2F2"/>
            <w:vAlign w:val="center"/>
          </w:tcPr>
          <w:p w14:paraId="29ADBE9B" w14:textId="77777777" w:rsidR="001609CC" w:rsidRPr="00344747" w:rsidRDefault="00BF0BB5" w:rsidP="0046340E">
            <w:pPr>
              <w:spacing w:line="360" w:lineRule="auto"/>
              <w:rPr>
                <w:rFonts w:cs="Arial"/>
                <w:sz w:val="20"/>
                <w:szCs w:val="20"/>
              </w:rPr>
            </w:pPr>
            <w:r w:rsidRPr="00344747">
              <w:rPr>
                <w:rFonts w:cs="Arial"/>
                <w:sz w:val="20"/>
                <w:szCs w:val="20"/>
              </w:rPr>
              <w:t>Leistungsgegenstand</w:t>
            </w:r>
          </w:p>
        </w:tc>
        <w:sdt>
          <w:sdtPr>
            <w:rPr>
              <w:rFonts w:cs="Arial"/>
              <w:color w:val="1F497D" w:themeColor="text2"/>
              <w:sz w:val="22"/>
            </w:rPr>
            <w:id w:val="-1900119419"/>
            <w:placeholder>
              <w:docPart w:val="ABB24BF122B64FF19705E9F73FC73344"/>
            </w:placeholder>
          </w:sdtPr>
          <w:sdtEndPr>
            <w:rPr>
              <w:color w:val="auto"/>
              <w:sz w:val="20"/>
              <w:szCs w:val="20"/>
            </w:rPr>
          </w:sdtEndPr>
          <w:sdtContent>
            <w:tc>
              <w:tcPr>
                <w:tcW w:w="6282" w:type="dxa"/>
                <w:vAlign w:val="center"/>
              </w:tcPr>
              <w:p w14:paraId="097607CB" w14:textId="54FC2364" w:rsidR="001609CC" w:rsidRPr="00344747" w:rsidRDefault="00CF314C" w:rsidP="0046340E">
                <w:pPr>
                  <w:spacing w:line="360" w:lineRule="auto"/>
                  <w:rPr>
                    <w:rFonts w:cs="Arial"/>
                    <w:sz w:val="20"/>
                    <w:szCs w:val="20"/>
                  </w:rPr>
                </w:pPr>
                <w:r w:rsidRPr="00CF314C">
                  <w:rPr>
                    <w:rFonts w:cs="Arial"/>
                    <w:color w:val="1F497D" w:themeColor="text2"/>
                    <w:sz w:val="22"/>
                  </w:rPr>
                  <w:t>Ihr Text</w:t>
                </w:r>
              </w:p>
            </w:tc>
          </w:sdtContent>
        </w:sdt>
      </w:tr>
      <w:tr w:rsidR="001609CC" w:rsidRPr="00344747" w14:paraId="6E16D451" w14:textId="77777777" w:rsidTr="006E5284">
        <w:trPr>
          <w:trHeight w:val="337"/>
        </w:trPr>
        <w:tc>
          <w:tcPr>
            <w:tcW w:w="3572" w:type="dxa"/>
            <w:shd w:val="clear" w:color="auto" w:fill="F2F2F2"/>
            <w:vAlign w:val="center"/>
          </w:tcPr>
          <w:p w14:paraId="2BD3CB80" w14:textId="77777777" w:rsidR="001609CC" w:rsidRPr="00344747" w:rsidRDefault="00BF0BB5" w:rsidP="0046340E">
            <w:pPr>
              <w:spacing w:line="360" w:lineRule="auto"/>
              <w:rPr>
                <w:rFonts w:cs="Arial"/>
                <w:sz w:val="20"/>
                <w:szCs w:val="20"/>
              </w:rPr>
            </w:pPr>
            <w:r w:rsidRPr="00344747">
              <w:rPr>
                <w:rFonts w:cs="Arial"/>
                <w:sz w:val="20"/>
                <w:szCs w:val="20"/>
              </w:rPr>
              <w:t>Bieter / Auftragnehmer</w:t>
            </w:r>
          </w:p>
        </w:tc>
        <w:sdt>
          <w:sdtPr>
            <w:rPr>
              <w:rFonts w:cs="Arial"/>
              <w:color w:val="1F497D" w:themeColor="text2"/>
              <w:sz w:val="22"/>
            </w:rPr>
            <w:id w:val="1266191053"/>
            <w:placeholder>
              <w:docPart w:val="90E82A859DCF4D18A9EEE6F41B146E15"/>
            </w:placeholder>
          </w:sdtPr>
          <w:sdtEndPr>
            <w:rPr>
              <w:color w:val="auto"/>
              <w:sz w:val="20"/>
              <w:szCs w:val="20"/>
            </w:rPr>
          </w:sdtEndPr>
          <w:sdtContent>
            <w:tc>
              <w:tcPr>
                <w:tcW w:w="6282" w:type="dxa"/>
                <w:vAlign w:val="center"/>
              </w:tcPr>
              <w:p w14:paraId="7732ACA9" w14:textId="228604E8" w:rsidR="001609CC" w:rsidRPr="00344747" w:rsidRDefault="00CF314C" w:rsidP="0046340E">
                <w:pPr>
                  <w:spacing w:line="360" w:lineRule="auto"/>
                  <w:rPr>
                    <w:rFonts w:cs="Arial"/>
                    <w:sz w:val="20"/>
                    <w:szCs w:val="20"/>
                  </w:rPr>
                </w:pPr>
                <w:r w:rsidRPr="00CF314C">
                  <w:rPr>
                    <w:rFonts w:cs="Arial"/>
                    <w:color w:val="1F497D" w:themeColor="text2"/>
                    <w:sz w:val="22"/>
                  </w:rPr>
                  <w:t>Ihr Text</w:t>
                </w:r>
              </w:p>
            </w:tc>
          </w:sdtContent>
        </w:sdt>
      </w:tr>
      <w:tr w:rsidR="001609CC" w:rsidRPr="00344747" w14:paraId="42414217" w14:textId="77777777" w:rsidTr="006E5284">
        <w:trPr>
          <w:trHeight w:val="359"/>
        </w:trPr>
        <w:tc>
          <w:tcPr>
            <w:tcW w:w="3572" w:type="dxa"/>
            <w:shd w:val="clear" w:color="auto" w:fill="F2F2F2"/>
            <w:vAlign w:val="center"/>
          </w:tcPr>
          <w:p w14:paraId="7CDC0A41" w14:textId="77777777" w:rsidR="001609CC" w:rsidRPr="00344747" w:rsidRDefault="00BF0BB5" w:rsidP="0046340E">
            <w:pPr>
              <w:spacing w:line="360" w:lineRule="auto"/>
              <w:rPr>
                <w:rFonts w:cs="Arial"/>
                <w:sz w:val="20"/>
                <w:szCs w:val="20"/>
              </w:rPr>
            </w:pPr>
            <w:r w:rsidRPr="00344747">
              <w:rPr>
                <w:rFonts w:cs="Arial"/>
                <w:sz w:val="20"/>
                <w:szCs w:val="20"/>
              </w:rPr>
              <w:t>Auftraggeber</w:t>
            </w:r>
          </w:p>
        </w:tc>
        <w:sdt>
          <w:sdtPr>
            <w:rPr>
              <w:rFonts w:cs="Arial"/>
              <w:color w:val="1F497D" w:themeColor="text2"/>
              <w:sz w:val="22"/>
            </w:rPr>
            <w:id w:val="-297226435"/>
            <w:placeholder>
              <w:docPart w:val="90130D3E384A40F6841D36E8FDA61F5F"/>
            </w:placeholder>
          </w:sdtPr>
          <w:sdtEndPr>
            <w:rPr>
              <w:color w:val="auto"/>
              <w:sz w:val="20"/>
              <w:szCs w:val="20"/>
            </w:rPr>
          </w:sdtEndPr>
          <w:sdtContent>
            <w:tc>
              <w:tcPr>
                <w:tcW w:w="6282" w:type="dxa"/>
                <w:vAlign w:val="center"/>
              </w:tcPr>
              <w:p w14:paraId="20824FEF" w14:textId="083FA601" w:rsidR="001609CC" w:rsidRPr="00344747" w:rsidRDefault="00CF314C" w:rsidP="0046340E">
                <w:pPr>
                  <w:spacing w:line="360" w:lineRule="auto"/>
                  <w:rPr>
                    <w:rFonts w:cs="Arial"/>
                    <w:sz w:val="20"/>
                    <w:szCs w:val="20"/>
                  </w:rPr>
                </w:pPr>
                <w:r w:rsidRPr="00CF314C">
                  <w:rPr>
                    <w:rFonts w:cs="Arial"/>
                    <w:color w:val="1F497D" w:themeColor="text2"/>
                    <w:sz w:val="22"/>
                  </w:rPr>
                  <w:t>Ihr Text</w:t>
                </w:r>
              </w:p>
            </w:tc>
          </w:sdtContent>
        </w:sdt>
      </w:tr>
    </w:tbl>
    <w:p w14:paraId="186ADA81" w14:textId="77777777" w:rsidR="00C5399D" w:rsidRPr="00EE5502" w:rsidRDefault="00C5399D" w:rsidP="0046340E">
      <w:pPr>
        <w:pStyle w:val="berschrift1"/>
        <w:spacing w:line="360" w:lineRule="auto"/>
        <w:rPr>
          <w:rFonts w:ascii="Arial" w:hAnsi="Arial" w:cs="Arial"/>
          <w:sz w:val="22"/>
          <w:szCs w:val="22"/>
        </w:rPr>
      </w:pPr>
      <w:r w:rsidRPr="00EE5502">
        <w:rPr>
          <w:rFonts w:ascii="Arial" w:hAnsi="Arial" w:cs="Arial"/>
          <w:sz w:val="22"/>
          <w:szCs w:val="22"/>
        </w:rPr>
        <w:t>Erklärung</w:t>
      </w:r>
    </w:p>
    <w:p w14:paraId="231D2BD9" w14:textId="1A2D1BBA" w:rsidR="009E4264" w:rsidRPr="00EE5502" w:rsidRDefault="006E5284" w:rsidP="00344747">
      <w:pPr>
        <w:spacing w:before="100" w:beforeAutospacing="1" w:after="100" w:afterAutospacing="1" w:line="360" w:lineRule="auto"/>
        <w:jc w:val="both"/>
        <w:rPr>
          <w:rFonts w:eastAsia="Times New Roman" w:cs="Arial"/>
          <w:sz w:val="22"/>
          <w:lang w:eastAsia="de-DE"/>
        </w:rPr>
      </w:pPr>
      <w:r w:rsidRPr="00EE5502">
        <w:rPr>
          <w:rFonts w:eastAsia="Times New Roman" w:cs="Arial"/>
          <w:sz w:val="22"/>
          <w:lang w:eastAsia="de-DE"/>
        </w:rPr>
        <w:t>Diese Erklärung bezieht sich auf Bau- und Dienstleistungen, die im Rahmen der Auftragsausführung innerhalb der Bundesrepublik Deutschland erbracht werden.</w:t>
      </w:r>
    </w:p>
    <w:p w14:paraId="3127F548" w14:textId="77777777" w:rsidR="009E4264" w:rsidRPr="00EE5502" w:rsidRDefault="009E4264" w:rsidP="00344747">
      <w:pPr>
        <w:spacing w:before="100" w:beforeAutospacing="1" w:after="100" w:afterAutospacing="1" w:line="360" w:lineRule="auto"/>
        <w:jc w:val="both"/>
        <w:rPr>
          <w:rFonts w:eastAsia="Times New Roman" w:cs="Arial"/>
          <w:sz w:val="22"/>
          <w:lang w:eastAsia="de-DE"/>
        </w:rPr>
      </w:pPr>
      <w:r w:rsidRPr="00EE5502">
        <w:rPr>
          <w:rFonts w:eastAsia="Times New Roman" w:cs="Arial"/>
          <w:sz w:val="22"/>
          <w:lang w:eastAsia="de-DE"/>
        </w:rPr>
        <w:t>Hiermit verpflichte ich mich / verpflichten wir uns, bei der Ausführung der auf der Grundlage dieses Vergabeverfahrens zu erbringenden Bau- oder Dienstleistungen</w:t>
      </w:r>
    </w:p>
    <w:p w14:paraId="64F98FA4" w14:textId="77777777" w:rsidR="009E4264" w:rsidRPr="00EE5502" w:rsidRDefault="009E4264" w:rsidP="00344747">
      <w:pPr>
        <w:numPr>
          <w:ilvl w:val="0"/>
          <w:numId w:val="13"/>
        </w:numPr>
        <w:spacing w:before="100" w:beforeAutospacing="1" w:after="100" w:afterAutospacing="1" w:line="360" w:lineRule="auto"/>
        <w:jc w:val="both"/>
        <w:rPr>
          <w:rFonts w:eastAsia="Times New Roman" w:cs="Arial"/>
          <w:sz w:val="22"/>
          <w:lang w:eastAsia="de-DE"/>
        </w:rPr>
      </w:pPr>
      <w:r w:rsidRPr="00EE5502">
        <w:rPr>
          <w:rFonts w:eastAsia="Times New Roman" w:cs="Arial"/>
          <w:sz w:val="22"/>
          <w:lang w:eastAsia="de-DE"/>
        </w:rPr>
        <w:t>meinen / unseren Arbeitnehmerinnen und Arbeitnehmern im Sinne des § 22 Mindestlohngesetz (MiLoG) vom 11. August 2014 (BGBl. I S. 1348), in der jeweils geltenden Fassung, mindestens das Mindestentgelt nach den Vorgaben des Mindestlohngesetzes in der jeweils geltenden Höhe zu zahlen;</w:t>
      </w:r>
    </w:p>
    <w:p w14:paraId="5508612A" w14:textId="1EBCEACB" w:rsidR="009E4264" w:rsidRPr="00EE5502" w:rsidRDefault="009E4264" w:rsidP="00344747">
      <w:pPr>
        <w:numPr>
          <w:ilvl w:val="0"/>
          <w:numId w:val="13"/>
        </w:numPr>
        <w:spacing w:before="100" w:beforeAutospacing="1" w:after="100" w:afterAutospacing="1" w:line="360" w:lineRule="auto"/>
        <w:jc w:val="both"/>
        <w:rPr>
          <w:rFonts w:eastAsia="Times New Roman" w:cs="Arial"/>
          <w:sz w:val="22"/>
          <w:lang w:eastAsia="de-DE"/>
        </w:rPr>
      </w:pPr>
      <w:r w:rsidRPr="00EE5502">
        <w:rPr>
          <w:rFonts w:eastAsia="Times New Roman" w:cs="Arial"/>
          <w:sz w:val="22"/>
          <w:lang w:eastAsia="de-DE"/>
        </w:rPr>
        <w:t>meinen / unseren Arbeitnehmerinnen und Arbeitnehmern, die von Regelungen nach § 1 Abs. 3 MiLoG erfasst werden, mindestens das Mindestentgelt nach den Vorgaben dieser Regelungen zu zahlen. Diese können sich insbesondere ergeben aus:</w:t>
      </w:r>
    </w:p>
    <w:p w14:paraId="3D847940" w14:textId="77777777" w:rsidR="009E4264" w:rsidRPr="00EE5502" w:rsidRDefault="009E4264" w:rsidP="00344747">
      <w:pPr>
        <w:pStyle w:val="Listenabsatz"/>
        <w:numPr>
          <w:ilvl w:val="1"/>
          <w:numId w:val="13"/>
        </w:numPr>
        <w:spacing w:before="100" w:beforeAutospacing="1" w:after="100" w:afterAutospacing="1" w:line="360" w:lineRule="auto"/>
        <w:jc w:val="both"/>
        <w:rPr>
          <w:rFonts w:eastAsia="Times New Roman" w:cs="Arial"/>
          <w:sz w:val="22"/>
          <w:lang w:eastAsia="de-DE"/>
        </w:rPr>
      </w:pPr>
      <w:r w:rsidRPr="00EE5502">
        <w:rPr>
          <w:rFonts w:eastAsia="Times New Roman" w:cs="Arial"/>
          <w:sz w:val="22"/>
          <w:lang w:eastAsia="de-DE"/>
        </w:rPr>
        <w:t>den Regelungen des Arbeitnehmer-Entsendegesetzes (AEntG),</w:t>
      </w:r>
    </w:p>
    <w:p w14:paraId="1E2C62CB" w14:textId="77777777" w:rsidR="009E4264" w:rsidRPr="00EE5502" w:rsidRDefault="009E4264" w:rsidP="00344747">
      <w:pPr>
        <w:pStyle w:val="Listenabsatz"/>
        <w:numPr>
          <w:ilvl w:val="1"/>
          <w:numId w:val="13"/>
        </w:numPr>
        <w:spacing w:before="100" w:beforeAutospacing="1" w:after="100" w:afterAutospacing="1" w:line="360" w:lineRule="auto"/>
        <w:jc w:val="both"/>
        <w:rPr>
          <w:rFonts w:eastAsia="Times New Roman" w:cs="Arial"/>
          <w:sz w:val="22"/>
          <w:lang w:eastAsia="de-DE"/>
        </w:rPr>
      </w:pPr>
      <w:r w:rsidRPr="00EE5502">
        <w:rPr>
          <w:rFonts w:eastAsia="Times New Roman" w:cs="Arial"/>
          <w:sz w:val="22"/>
          <w:lang w:eastAsia="de-DE"/>
        </w:rPr>
        <w:t>den Regelungen des Arbeitnehmerüberlassungsgesetzes (AÜG),</w:t>
      </w:r>
    </w:p>
    <w:p w14:paraId="27D6D7B8" w14:textId="77777777" w:rsidR="009E4264" w:rsidRPr="00EE5502" w:rsidRDefault="009E4264" w:rsidP="00344747">
      <w:pPr>
        <w:pStyle w:val="Listenabsatz"/>
        <w:numPr>
          <w:ilvl w:val="1"/>
          <w:numId w:val="13"/>
        </w:numPr>
        <w:spacing w:before="100" w:beforeAutospacing="1" w:after="100" w:afterAutospacing="1" w:line="360" w:lineRule="auto"/>
        <w:jc w:val="both"/>
        <w:rPr>
          <w:rFonts w:eastAsia="Times New Roman" w:cs="Arial"/>
          <w:sz w:val="22"/>
          <w:lang w:eastAsia="de-DE"/>
        </w:rPr>
      </w:pPr>
      <w:r w:rsidRPr="00EE5502">
        <w:rPr>
          <w:rFonts w:eastAsia="Times New Roman" w:cs="Arial"/>
          <w:sz w:val="22"/>
          <w:lang w:eastAsia="de-DE"/>
        </w:rPr>
        <w:t>den auf Grundlage des AEntG oder AÜG erlassenen Rechtsverordnungen sowie</w:t>
      </w:r>
    </w:p>
    <w:p w14:paraId="781E7CBD" w14:textId="77777777" w:rsidR="009E4264" w:rsidRPr="00EE5502" w:rsidRDefault="009E4264" w:rsidP="00344747">
      <w:pPr>
        <w:pStyle w:val="Listenabsatz"/>
        <w:numPr>
          <w:ilvl w:val="1"/>
          <w:numId w:val="13"/>
        </w:numPr>
        <w:spacing w:before="100" w:beforeAutospacing="1" w:after="100" w:afterAutospacing="1" w:line="360" w:lineRule="auto"/>
        <w:jc w:val="both"/>
        <w:rPr>
          <w:rFonts w:eastAsia="Times New Roman" w:cs="Arial"/>
          <w:sz w:val="22"/>
          <w:lang w:eastAsia="de-DE"/>
        </w:rPr>
      </w:pPr>
      <w:r w:rsidRPr="00EE5502">
        <w:rPr>
          <w:rFonts w:eastAsia="Times New Roman" w:cs="Arial"/>
          <w:sz w:val="22"/>
          <w:lang w:eastAsia="de-DE"/>
        </w:rPr>
        <w:t>einem auf Grundlage von § 5 Tarifvertragsgesetz (TVG) für allgemeinverbindlich erklärten Tarifvertrag im Sinne von § 4 Abs. 1 Nr. 1 sowie §§ 5 und 6 Abs. 2 AEntG.</w:t>
      </w:r>
    </w:p>
    <w:p w14:paraId="7EBBA03B" w14:textId="08821972" w:rsidR="00C5399D" w:rsidRPr="00EE5502" w:rsidRDefault="00C5399D" w:rsidP="00344747">
      <w:pPr>
        <w:pStyle w:val="berschrift1"/>
        <w:spacing w:line="360" w:lineRule="auto"/>
        <w:jc w:val="both"/>
        <w:rPr>
          <w:rFonts w:ascii="Arial" w:hAnsi="Arial" w:cs="Arial"/>
          <w:sz w:val="22"/>
          <w:szCs w:val="22"/>
        </w:rPr>
      </w:pPr>
      <w:r w:rsidRPr="00EE5502">
        <w:rPr>
          <w:rFonts w:ascii="Arial" w:hAnsi="Arial" w:cs="Arial"/>
          <w:sz w:val="22"/>
          <w:szCs w:val="22"/>
        </w:rPr>
        <w:t xml:space="preserve">Nachunternehmen und Verleihunternehmen (§ 13 </w:t>
      </w:r>
      <w:proofErr w:type="spellStart"/>
      <w:r w:rsidRPr="00EE5502">
        <w:rPr>
          <w:rFonts w:ascii="Arial" w:hAnsi="Arial" w:cs="Arial"/>
          <w:sz w:val="22"/>
          <w:szCs w:val="22"/>
        </w:rPr>
        <w:t>NTVergG</w:t>
      </w:r>
      <w:proofErr w:type="spellEnd"/>
      <w:r w:rsidRPr="00EE5502">
        <w:rPr>
          <w:rFonts w:ascii="Arial" w:hAnsi="Arial" w:cs="Arial"/>
          <w:sz w:val="22"/>
          <w:szCs w:val="22"/>
        </w:rPr>
        <w:t>)</w:t>
      </w:r>
    </w:p>
    <w:p w14:paraId="4756A4C0" w14:textId="77777777" w:rsidR="00EE5502" w:rsidRDefault="00EE5502" w:rsidP="00EE5502">
      <w:pPr>
        <w:spacing w:line="360" w:lineRule="auto"/>
        <w:jc w:val="both"/>
        <w:rPr>
          <w:rFonts w:cs="Arial"/>
          <w:sz w:val="22"/>
        </w:rPr>
      </w:pPr>
      <w:r w:rsidRPr="00EE5502">
        <w:rPr>
          <w:rFonts w:cs="Arial"/>
          <w:sz w:val="22"/>
        </w:rPr>
        <w:t xml:space="preserve">Soweit ich / wir Nachunternehmen oder Verleihunternehmen bei der Auftragserfüllung einsetzen, verpflichte ich mich / verpflichten wir uns, die Erklärung nach § 4 Abs. 1 </w:t>
      </w:r>
      <w:proofErr w:type="spellStart"/>
      <w:r w:rsidRPr="00EE5502">
        <w:rPr>
          <w:rFonts w:cs="Arial"/>
          <w:sz w:val="22"/>
        </w:rPr>
        <w:t>NTVergG</w:t>
      </w:r>
      <w:proofErr w:type="spellEnd"/>
      <w:r w:rsidRPr="00EE5502">
        <w:rPr>
          <w:rFonts w:cs="Arial"/>
          <w:sz w:val="22"/>
        </w:rPr>
        <w:t xml:space="preserve"> von diesen Unternehmen eigenverantwortlich, rechtzeitig und vollständig einzuholen und dem öffentlichen Auftraggeber mit dem Angebot vorzulegen. </w:t>
      </w:r>
    </w:p>
    <w:p w14:paraId="6878DFDD" w14:textId="719DA1D7" w:rsidR="00EE5502" w:rsidRPr="00EE5502" w:rsidRDefault="00EE5502" w:rsidP="00EE5502">
      <w:pPr>
        <w:spacing w:line="360" w:lineRule="auto"/>
        <w:jc w:val="both"/>
        <w:rPr>
          <w:rFonts w:cs="Arial"/>
          <w:sz w:val="22"/>
        </w:rPr>
      </w:pPr>
      <w:r w:rsidRPr="00EE5502">
        <w:rPr>
          <w:rFonts w:cs="Arial"/>
          <w:sz w:val="22"/>
        </w:rPr>
        <w:lastRenderedPageBreak/>
        <w:t xml:space="preserve">Bei Bauleistungen verpflichte ich mich / verpflichten wir uns zusätzlich, die nach § 8 Abs. 2 </w:t>
      </w:r>
      <w:proofErr w:type="spellStart"/>
      <w:r w:rsidRPr="00EE5502">
        <w:rPr>
          <w:rFonts w:cs="Arial"/>
          <w:sz w:val="22"/>
        </w:rPr>
        <w:t>NTVergG</w:t>
      </w:r>
      <w:proofErr w:type="spellEnd"/>
      <w:r w:rsidRPr="00EE5502">
        <w:rPr>
          <w:rFonts w:cs="Arial"/>
          <w:sz w:val="22"/>
        </w:rPr>
        <w:t xml:space="preserve"> erforderlichen Nachweise von den eingesetzten Nachunternehmen eigenverantwortlich, rechtzeitig und vollständig einzuholen und mit dem Angebot vorzulegen.</w:t>
      </w:r>
    </w:p>
    <w:p w14:paraId="5111E9C6" w14:textId="39AD72DE" w:rsidR="009E4264" w:rsidRPr="00EE5502" w:rsidRDefault="00EE5502" w:rsidP="00EE5502">
      <w:pPr>
        <w:spacing w:line="360" w:lineRule="auto"/>
        <w:jc w:val="both"/>
        <w:rPr>
          <w:rFonts w:cs="Arial"/>
          <w:sz w:val="22"/>
        </w:rPr>
      </w:pPr>
      <w:r w:rsidRPr="00EE5502">
        <w:rPr>
          <w:rFonts w:cs="Arial"/>
          <w:sz w:val="22"/>
        </w:rPr>
        <w:t xml:space="preserve">Die Pflicht zur Vorlage der vorgenannten Erklärungen und Nachweise besteht nicht, soweit der auf das jeweilige Nachunternehmen oder Verleihunternehmen entfallende Auftragsanteil weniger als </w:t>
      </w:r>
      <w:r w:rsidRPr="00EE5502">
        <w:rPr>
          <w:rFonts w:cs="Arial"/>
          <w:b/>
          <w:bCs/>
          <w:sz w:val="22"/>
        </w:rPr>
        <w:t>3.000</w:t>
      </w:r>
      <w:r w:rsidR="00CF314C">
        <w:rPr>
          <w:rFonts w:cs="Arial"/>
          <w:b/>
          <w:bCs/>
          <w:sz w:val="22"/>
        </w:rPr>
        <w:t> </w:t>
      </w:r>
      <w:r w:rsidRPr="00EE5502">
        <w:rPr>
          <w:rFonts w:cs="Arial"/>
          <w:b/>
          <w:bCs/>
          <w:sz w:val="22"/>
        </w:rPr>
        <w:t>EUR netto</w:t>
      </w:r>
      <w:r w:rsidRPr="00EE5502">
        <w:rPr>
          <w:rFonts w:cs="Arial"/>
          <w:sz w:val="22"/>
        </w:rPr>
        <w:t xml:space="preserve"> beträgt.</w:t>
      </w:r>
    </w:p>
    <w:p w14:paraId="2EFBDA51" w14:textId="77777777" w:rsidR="00C5399D" w:rsidRPr="00EE5502" w:rsidRDefault="00C5399D" w:rsidP="00344747">
      <w:pPr>
        <w:pStyle w:val="berschrift1"/>
        <w:spacing w:line="360" w:lineRule="auto"/>
        <w:jc w:val="both"/>
        <w:rPr>
          <w:rFonts w:ascii="Arial" w:hAnsi="Arial" w:cs="Arial"/>
          <w:sz w:val="22"/>
          <w:szCs w:val="22"/>
        </w:rPr>
      </w:pPr>
      <w:r w:rsidRPr="00EE5502">
        <w:rPr>
          <w:rFonts w:ascii="Arial" w:hAnsi="Arial" w:cs="Arial"/>
          <w:sz w:val="22"/>
          <w:szCs w:val="22"/>
        </w:rPr>
        <w:t>Kontrolle und Vertragsdurchführung</w:t>
      </w:r>
    </w:p>
    <w:p w14:paraId="755DC666" w14:textId="77777777" w:rsidR="009E4264" w:rsidRPr="00EE5502" w:rsidRDefault="009E4264" w:rsidP="00344747">
      <w:pPr>
        <w:spacing w:line="360" w:lineRule="auto"/>
        <w:jc w:val="both"/>
        <w:rPr>
          <w:rFonts w:cs="Arial"/>
          <w:sz w:val="22"/>
        </w:rPr>
      </w:pPr>
      <w:r w:rsidRPr="00EE5502">
        <w:rPr>
          <w:rFonts w:cs="Arial"/>
          <w:sz w:val="22"/>
        </w:rPr>
        <w:t>Mir / Uns ist bekannt, dass die Verpflichtungen aus dieser Erklärung als Ausführungsbedingungen Vertragsbestandteil werden. Auf Verlangen des Auftraggebers sind die Einhaltung der übernommenen Pflichten sowie die entsprechenden Unterlagen im Rahmen der gesetzlichen und vertraglichen Kontrollrechte nachzuweisen.</w:t>
      </w:r>
    </w:p>
    <w:p w14:paraId="29912F2B" w14:textId="77777777" w:rsidR="009E4264" w:rsidRPr="00EE5502" w:rsidRDefault="009E4264" w:rsidP="00344747">
      <w:pPr>
        <w:spacing w:line="360" w:lineRule="auto"/>
        <w:jc w:val="both"/>
        <w:rPr>
          <w:rFonts w:cs="Arial"/>
          <w:sz w:val="22"/>
        </w:rPr>
      </w:pPr>
      <w:r w:rsidRPr="00EE5502">
        <w:rPr>
          <w:rFonts w:cs="Arial"/>
          <w:sz w:val="22"/>
        </w:rPr>
        <w:t>Verstöße können vergabe- und vertragsrechtliche Folgen haben, insbesondere Vertragsstrafe, Kündigung und Ausschluss von künftigen Vergaben, soweit die gesetzlichen Voraussetzungen vorliegen.</w:t>
      </w:r>
    </w:p>
    <w:p w14:paraId="27098D79" w14:textId="73C6191C" w:rsidR="00AA2A7D" w:rsidRPr="00344747" w:rsidRDefault="00AA2A7D" w:rsidP="00344747">
      <w:pPr>
        <w:spacing w:line="360" w:lineRule="auto"/>
        <w:jc w:val="both"/>
        <w:rPr>
          <w:rFonts w:cs="Arial"/>
          <w:sz w:val="23"/>
          <w:szCs w:val="24"/>
        </w:rPr>
      </w:pPr>
    </w:p>
    <w:tbl>
      <w:tblPr>
        <w:tblW w:w="0" w:type="auto"/>
        <w:jc w:val="center"/>
        <w:tblLook w:val="04A0" w:firstRow="1" w:lastRow="0" w:firstColumn="1" w:lastColumn="0" w:noHBand="0" w:noVBand="1"/>
      </w:tblPr>
      <w:tblGrid>
        <w:gridCol w:w="3324"/>
        <w:gridCol w:w="3324"/>
        <w:gridCol w:w="3324"/>
      </w:tblGrid>
      <w:tr w:rsidR="00C5399D" w:rsidRPr="00344747" w14:paraId="770A9AA2" w14:textId="77777777" w:rsidTr="00761993">
        <w:trPr>
          <w:jc w:val="center"/>
        </w:trPr>
        <w:tc>
          <w:tcPr>
            <w:tcW w:w="3324" w:type="dxa"/>
          </w:tcPr>
          <w:p w14:paraId="1FFB8720" w14:textId="0243F633" w:rsidR="00C5399D" w:rsidRPr="00344747" w:rsidRDefault="00C5399D" w:rsidP="00344747">
            <w:pPr>
              <w:pBdr>
                <w:bottom w:val="single" w:sz="6" w:space="1" w:color="000000"/>
              </w:pBdr>
              <w:spacing w:line="360" w:lineRule="auto"/>
              <w:jc w:val="both"/>
              <w:rPr>
                <w:rFonts w:cs="Arial"/>
                <w:sz w:val="18"/>
                <w:szCs w:val="18"/>
              </w:rPr>
            </w:pPr>
            <w:r w:rsidRPr="00344747">
              <w:rPr>
                <w:rFonts w:cs="Arial"/>
                <w:sz w:val="18"/>
                <w:szCs w:val="18"/>
              </w:rPr>
              <w:br/>
            </w:r>
            <w:sdt>
              <w:sdtPr>
                <w:rPr>
                  <w:rFonts w:cs="Arial"/>
                  <w:color w:val="1F497D" w:themeColor="text2"/>
                  <w:sz w:val="22"/>
                </w:rPr>
                <w:id w:val="-319806760"/>
                <w:placeholder>
                  <w:docPart w:val="3A3360CDBE8C4D7D961937B00FF7C587"/>
                </w:placeholder>
              </w:sdtPr>
              <w:sdtEndPr>
                <w:rPr>
                  <w:color w:val="auto"/>
                  <w:sz w:val="20"/>
                  <w:szCs w:val="20"/>
                </w:rPr>
              </w:sdtEndPr>
              <w:sdtContent>
                <w:r w:rsidR="00CF314C" w:rsidRPr="00CF314C">
                  <w:rPr>
                    <w:rFonts w:cs="Arial"/>
                    <w:color w:val="1F497D" w:themeColor="text2"/>
                    <w:sz w:val="22"/>
                  </w:rPr>
                  <w:t>Ihr Text</w:t>
                </w:r>
              </w:sdtContent>
            </w:sdt>
          </w:p>
        </w:tc>
        <w:tc>
          <w:tcPr>
            <w:tcW w:w="3324" w:type="dxa"/>
          </w:tcPr>
          <w:p w14:paraId="0F7B9425" w14:textId="79F9E5CF" w:rsidR="00C5399D" w:rsidRPr="00344747" w:rsidRDefault="00C5399D" w:rsidP="00344747">
            <w:pPr>
              <w:pBdr>
                <w:bottom w:val="single" w:sz="6" w:space="1" w:color="000000"/>
              </w:pBdr>
              <w:spacing w:line="360" w:lineRule="auto"/>
              <w:jc w:val="both"/>
              <w:rPr>
                <w:rFonts w:cs="Arial"/>
                <w:sz w:val="18"/>
                <w:szCs w:val="18"/>
              </w:rPr>
            </w:pPr>
            <w:r w:rsidRPr="00344747">
              <w:rPr>
                <w:rFonts w:cs="Arial"/>
                <w:sz w:val="18"/>
                <w:szCs w:val="18"/>
              </w:rPr>
              <w:br/>
            </w:r>
            <w:sdt>
              <w:sdtPr>
                <w:rPr>
                  <w:rFonts w:cs="Arial"/>
                  <w:color w:val="1F497D" w:themeColor="text2"/>
                  <w:sz w:val="22"/>
                </w:rPr>
                <w:id w:val="1418991409"/>
                <w:placeholder>
                  <w:docPart w:val="7FE50A9EB7044F40ADD913152E52B2C1"/>
                </w:placeholder>
              </w:sdtPr>
              <w:sdtEndPr>
                <w:rPr>
                  <w:color w:val="auto"/>
                  <w:sz w:val="20"/>
                  <w:szCs w:val="20"/>
                </w:rPr>
              </w:sdtEndPr>
              <w:sdtContent>
                <w:r w:rsidR="00CF314C" w:rsidRPr="00CF314C">
                  <w:rPr>
                    <w:rFonts w:cs="Arial"/>
                    <w:color w:val="1F497D" w:themeColor="text2"/>
                    <w:sz w:val="22"/>
                  </w:rPr>
                  <w:t>Ihr Text</w:t>
                </w:r>
              </w:sdtContent>
            </w:sdt>
          </w:p>
        </w:tc>
        <w:tc>
          <w:tcPr>
            <w:tcW w:w="3324" w:type="dxa"/>
          </w:tcPr>
          <w:p w14:paraId="12EF07CA" w14:textId="77777777" w:rsidR="00C5399D" w:rsidRPr="00344747" w:rsidRDefault="00C5399D" w:rsidP="00344747">
            <w:pPr>
              <w:pBdr>
                <w:bottom w:val="single" w:sz="6" w:space="1" w:color="000000"/>
              </w:pBdr>
              <w:spacing w:line="360" w:lineRule="auto"/>
              <w:jc w:val="both"/>
              <w:rPr>
                <w:rFonts w:cs="Arial"/>
                <w:sz w:val="18"/>
                <w:szCs w:val="18"/>
              </w:rPr>
            </w:pPr>
            <w:r w:rsidRPr="00344747">
              <w:rPr>
                <w:rFonts w:cs="Arial"/>
                <w:sz w:val="18"/>
                <w:szCs w:val="18"/>
              </w:rPr>
              <w:br/>
            </w:r>
          </w:p>
        </w:tc>
      </w:tr>
      <w:tr w:rsidR="00C5399D" w:rsidRPr="00344747" w14:paraId="5006ED22" w14:textId="77777777" w:rsidTr="00761993">
        <w:trPr>
          <w:jc w:val="center"/>
        </w:trPr>
        <w:tc>
          <w:tcPr>
            <w:tcW w:w="3324" w:type="dxa"/>
          </w:tcPr>
          <w:p w14:paraId="6CDB3947" w14:textId="77777777" w:rsidR="00C5399D" w:rsidRPr="00344747" w:rsidRDefault="00C5399D" w:rsidP="00344747">
            <w:pPr>
              <w:spacing w:line="360" w:lineRule="auto"/>
              <w:jc w:val="both"/>
              <w:rPr>
                <w:rFonts w:cs="Arial"/>
                <w:sz w:val="18"/>
                <w:szCs w:val="18"/>
              </w:rPr>
            </w:pPr>
            <w:r w:rsidRPr="00344747">
              <w:rPr>
                <w:rFonts w:cs="Arial"/>
                <w:sz w:val="18"/>
                <w:szCs w:val="18"/>
              </w:rPr>
              <w:t>Ort, Datum</w:t>
            </w:r>
          </w:p>
        </w:tc>
        <w:tc>
          <w:tcPr>
            <w:tcW w:w="3324" w:type="dxa"/>
          </w:tcPr>
          <w:p w14:paraId="31313F85" w14:textId="1FA2DF6A" w:rsidR="00C5399D" w:rsidRPr="00344747" w:rsidRDefault="00C5399D" w:rsidP="00344747">
            <w:pPr>
              <w:spacing w:line="360" w:lineRule="auto"/>
              <w:jc w:val="both"/>
              <w:rPr>
                <w:rFonts w:cs="Arial"/>
                <w:sz w:val="18"/>
                <w:szCs w:val="18"/>
              </w:rPr>
            </w:pPr>
            <w:r w:rsidRPr="00344747">
              <w:rPr>
                <w:rFonts w:cs="Arial"/>
                <w:sz w:val="18"/>
                <w:szCs w:val="18"/>
              </w:rPr>
              <w:t xml:space="preserve">Name / </w:t>
            </w:r>
            <w:r w:rsidR="00BE7106" w:rsidRPr="00344747">
              <w:rPr>
                <w:rFonts w:cs="Arial"/>
                <w:sz w:val="18"/>
                <w:szCs w:val="18"/>
              </w:rPr>
              <w:t>Unternehmen</w:t>
            </w:r>
          </w:p>
        </w:tc>
        <w:tc>
          <w:tcPr>
            <w:tcW w:w="3324" w:type="dxa"/>
          </w:tcPr>
          <w:p w14:paraId="495EAC5B" w14:textId="77777777" w:rsidR="00C5399D" w:rsidRPr="00344747" w:rsidRDefault="00C5399D" w:rsidP="00344747">
            <w:pPr>
              <w:spacing w:line="360" w:lineRule="auto"/>
              <w:jc w:val="both"/>
              <w:rPr>
                <w:rFonts w:cs="Arial"/>
                <w:sz w:val="18"/>
                <w:szCs w:val="18"/>
              </w:rPr>
            </w:pPr>
            <w:r w:rsidRPr="00344747">
              <w:rPr>
                <w:rFonts w:cs="Arial"/>
                <w:sz w:val="18"/>
                <w:szCs w:val="18"/>
              </w:rPr>
              <w:t>Unterschrift / elektronische Signatur</w:t>
            </w:r>
          </w:p>
        </w:tc>
      </w:tr>
    </w:tbl>
    <w:p w14:paraId="4BA04E66" w14:textId="77777777" w:rsidR="00BF0BB5" w:rsidRPr="00344747" w:rsidRDefault="00BF0BB5" w:rsidP="00344747">
      <w:pPr>
        <w:pStyle w:val="berschrift1"/>
        <w:spacing w:line="360" w:lineRule="auto"/>
        <w:jc w:val="both"/>
        <w:rPr>
          <w:rFonts w:ascii="Arial" w:hAnsi="Arial" w:cs="Arial"/>
          <w:sz w:val="22"/>
          <w:szCs w:val="22"/>
        </w:rPr>
      </w:pPr>
    </w:p>
    <w:sectPr w:rsidR="00BF0BB5" w:rsidRPr="00344747" w:rsidSect="00034616">
      <w:headerReference w:type="default" r:id="rId8"/>
      <w:pgSz w:w="12240" w:h="15840"/>
      <w:pgMar w:top="964" w:right="1134" w:bottom="85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40126" w14:textId="77777777" w:rsidR="00BF0BB5" w:rsidRDefault="00BF0BB5">
      <w:pPr>
        <w:spacing w:after="0" w:line="240" w:lineRule="auto"/>
      </w:pPr>
      <w:r>
        <w:separator/>
      </w:r>
    </w:p>
  </w:endnote>
  <w:endnote w:type="continuationSeparator" w:id="0">
    <w:p w14:paraId="724980BB" w14:textId="77777777" w:rsidR="00BF0BB5" w:rsidRDefault="00BF0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83001" w14:textId="77777777" w:rsidR="00BF0BB5" w:rsidRDefault="00BF0BB5">
      <w:pPr>
        <w:spacing w:after="0" w:line="240" w:lineRule="auto"/>
      </w:pPr>
      <w:r>
        <w:separator/>
      </w:r>
    </w:p>
  </w:footnote>
  <w:footnote w:type="continuationSeparator" w:id="0">
    <w:p w14:paraId="6A07D11A" w14:textId="77777777" w:rsidR="00BF0BB5" w:rsidRDefault="00BF0B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6C81" w14:textId="589AB0FA" w:rsidR="001609CC" w:rsidRDefault="00A66BA8">
    <w:pPr>
      <w:pStyle w:val="Kopfzeile"/>
      <w:jc w:val="right"/>
    </w:pPr>
    <w:r>
      <w:rPr>
        <w:noProof/>
      </w:rPr>
      <w:drawing>
        <wp:inline distT="0" distB="0" distL="0" distR="0" wp14:anchorId="418449A7" wp14:editId="33571F3C">
          <wp:extent cx="1529542" cy="490451"/>
          <wp:effectExtent l="0" t="0" r="0" b="508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stretch>
                    <a:fillRect/>
                  </a:stretch>
                </pic:blipFill>
                <pic:spPr>
                  <a:xfrm>
                    <a:off x="0" y="0"/>
                    <a:ext cx="1529542" cy="49045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198B0F1B"/>
    <w:multiLevelType w:val="hybridMultilevel"/>
    <w:tmpl w:val="A4246FD2"/>
    <w:lvl w:ilvl="0" w:tplc="53648170">
      <w:numFmt w:val="bullet"/>
      <w:lvlText w:val="•"/>
      <w:lvlJc w:val="left"/>
      <w:pPr>
        <w:ind w:left="813" w:hanging="360"/>
      </w:pPr>
      <w:rPr>
        <w:rFonts w:ascii="Arial" w:eastAsiaTheme="minorEastAsia" w:hAnsi="Arial" w:cs="Arial" w:hint="default"/>
      </w:rPr>
    </w:lvl>
    <w:lvl w:ilvl="1" w:tplc="04070003">
      <w:start w:val="1"/>
      <w:numFmt w:val="bullet"/>
      <w:lvlText w:val="o"/>
      <w:lvlJc w:val="left"/>
      <w:pPr>
        <w:ind w:left="1533" w:hanging="360"/>
      </w:pPr>
      <w:rPr>
        <w:rFonts w:ascii="Courier New" w:hAnsi="Courier New" w:cs="Courier New" w:hint="default"/>
      </w:rPr>
    </w:lvl>
    <w:lvl w:ilvl="2" w:tplc="04070005" w:tentative="1">
      <w:start w:val="1"/>
      <w:numFmt w:val="bullet"/>
      <w:lvlText w:val=""/>
      <w:lvlJc w:val="left"/>
      <w:pPr>
        <w:ind w:left="2253" w:hanging="360"/>
      </w:pPr>
      <w:rPr>
        <w:rFonts w:ascii="Wingdings" w:hAnsi="Wingdings" w:hint="default"/>
      </w:rPr>
    </w:lvl>
    <w:lvl w:ilvl="3" w:tplc="04070001" w:tentative="1">
      <w:start w:val="1"/>
      <w:numFmt w:val="bullet"/>
      <w:lvlText w:val=""/>
      <w:lvlJc w:val="left"/>
      <w:pPr>
        <w:ind w:left="2973" w:hanging="360"/>
      </w:pPr>
      <w:rPr>
        <w:rFonts w:ascii="Symbol" w:hAnsi="Symbol" w:hint="default"/>
      </w:rPr>
    </w:lvl>
    <w:lvl w:ilvl="4" w:tplc="04070003" w:tentative="1">
      <w:start w:val="1"/>
      <w:numFmt w:val="bullet"/>
      <w:lvlText w:val="o"/>
      <w:lvlJc w:val="left"/>
      <w:pPr>
        <w:ind w:left="3693" w:hanging="360"/>
      </w:pPr>
      <w:rPr>
        <w:rFonts w:ascii="Courier New" w:hAnsi="Courier New" w:cs="Courier New" w:hint="default"/>
      </w:rPr>
    </w:lvl>
    <w:lvl w:ilvl="5" w:tplc="04070005" w:tentative="1">
      <w:start w:val="1"/>
      <w:numFmt w:val="bullet"/>
      <w:lvlText w:val=""/>
      <w:lvlJc w:val="left"/>
      <w:pPr>
        <w:ind w:left="4413" w:hanging="360"/>
      </w:pPr>
      <w:rPr>
        <w:rFonts w:ascii="Wingdings" w:hAnsi="Wingdings" w:hint="default"/>
      </w:rPr>
    </w:lvl>
    <w:lvl w:ilvl="6" w:tplc="04070001" w:tentative="1">
      <w:start w:val="1"/>
      <w:numFmt w:val="bullet"/>
      <w:lvlText w:val=""/>
      <w:lvlJc w:val="left"/>
      <w:pPr>
        <w:ind w:left="5133" w:hanging="360"/>
      </w:pPr>
      <w:rPr>
        <w:rFonts w:ascii="Symbol" w:hAnsi="Symbol" w:hint="default"/>
      </w:rPr>
    </w:lvl>
    <w:lvl w:ilvl="7" w:tplc="04070003" w:tentative="1">
      <w:start w:val="1"/>
      <w:numFmt w:val="bullet"/>
      <w:lvlText w:val="o"/>
      <w:lvlJc w:val="left"/>
      <w:pPr>
        <w:ind w:left="5853" w:hanging="360"/>
      </w:pPr>
      <w:rPr>
        <w:rFonts w:ascii="Courier New" w:hAnsi="Courier New" w:cs="Courier New" w:hint="default"/>
      </w:rPr>
    </w:lvl>
    <w:lvl w:ilvl="8" w:tplc="04070005" w:tentative="1">
      <w:start w:val="1"/>
      <w:numFmt w:val="bullet"/>
      <w:lvlText w:val=""/>
      <w:lvlJc w:val="left"/>
      <w:pPr>
        <w:ind w:left="6573" w:hanging="360"/>
      </w:pPr>
      <w:rPr>
        <w:rFonts w:ascii="Wingdings" w:hAnsi="Wingdings" w:hint="default"/>
      </w:rPr>
    </w:lvl>
  </w:abstractNum>
  <w:abstractNum w:abstractNumId="10" w15:restartNumberingAfterBreak="0">
    <w:nsid w:val="23A111CA"/>
    <w:multiLevelType w:val="hybridMultilevel"/>
    <w:tmpl w:val="47866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B36C95"/>
    <w:multiLevelType w:val="hybridMultilevel"/>
    <w:tmpl w:val="A4F01BEE"/>
    <w:lvl w:ilvl="0" w:tplc="53648170">
      <w:numFmt w:val="bullet"/>
      <w:lvlText w:val="•"/>
      <w:lvlJc w:val="left"/>
      <w:pPr>
        <w:ind w:left="1266" w:hanging="360"/>
      </w:pPr>
      <w:rPr>
        <w:rFonts w:ascii="Arial" w:eastAsiaTheme="minorEastAsia" w:hAnsi="Arial" w:cs="Arial" w:hint="default"/>
      </w:rPr>
    </w:lvl>
    <w:lvl w:ilvl="1" w:tplc="04070003" w:tentative="1">
      <w:start w:val="1"/>
      <w:numFmt w:val="bullet"/>
      <w:lvlText w:val="o"/>
      <w:lvlJc w:val="left"/>
      <w:pPr>
        <w:ind w:left="1893" w:hanging="360"/>
      </w:pPr>
      <w:rPr>
        <w:rFonts w:ascii="Courier New" w:hAnsi="Courier New" w:cs="Courier New" w:hint="default"/>
      </w:rPr>
    </w:lvl>
    <w:lvl w:ilvl="2" w:tplc="04070005" w:tentative="1">
      <w:start w:val="1"/>
      <w:numFmt w:val="bullet"/>
      <w:lvlText w:val=""/>
      <w:lvlJc w:val="left"/>
      <w:pPr>
        <w:ind w:left="2613" w:hanging="360"/>
      </w:pPr>
      <w:rPr>
        <w:rFonts w:ascii="Wingdings" w:hAnsi="Wingdings" w:hint="default"/>
      </w:rPr>
    </w:lvl>
    <w:lvl w:ilvl="3" w:tplc="04070001" w:tentative="1">
      <w:start w:val="1"/>
      <w:numFmt w:val="bullet"/>
      <w:lvlText w:val=""/>
      <w:lvlJc w:val="left"/>
      <w:pPr>
        <w:ind w:left="3333" w:hanging="360"/>
      </w:pPr>
      <w:rPr>
        <w:rFonts w:ascii="Symbol" w:hAnsi="Symbol" w:hint="default"/>
      </w:rPr>
    </w:lvl>
    <w:lvl w:ilvl="4" w:tplc="04070003" w:tentative="1">
      <w:start w:val="1"/>
      <w:numFmt w:val="bullet"/>
      <w:lvlText w:val="o"/>
      <w:lvlJc w:val="left"/>
      <w:pPr>
        <w:ind w:left="4053" w:hanging="360"/>
      </w:pPr>
      <w:rPr>
        <w:rFonts w:ascii="Courier New" w:hAnsi="Courier New" w:cs="Courier New" w:hint="default"/>
      </w:rPr>
    </w:lvl>
    <w:lvl w:ilvl="5" w:tplc="04070005" w:tentative="1">
      <w:start w:val="1"/>
      <w:numFmt w:val="bullet"/>
      <w:lvlText w:val=""/>
      <w:lvlJc w:val="left"/>
      <w:pPr>
        <w:ind w:left="4773" w:hanging="360"/>
      </w:pPr>
      <w:rPr>
        <w:rFonts w:ascii="Wingdings" w:hAnsi="Wingdings" w:hint="default"/>
      </w:rPr>
    </w:lvl>
    <w:lvl w:ilvl="6" w:tplc="04070001" w:tentative="1">
      <w:start w:val="1"/>
      <w:numFmt w:val="bullet"/>
      <w:lvlText w:val=""/>
      <w:lvlJc w:val="left"/>
      <w:pPr>
        <w:ind w:left="5493" w:hanging="360"/>
      </w:pPr>
      <w:rPr>
        <w:rFonts w:ascii="Symbol" w:hAnsi="Symbol" w:hint="default"/>
      </w:rPr>
    </w:lvl>
    <w:lvl w:ilvl="7" w:tplc="04070003" w:tentative="1">
      <w:start w:val="1"/>
      <w:numFmt w:val="bullet"/>
      <w:lvlText w:val="o"/>
      <w:lvlJc w:val="left"/>
      <w:pPr>
        <w:ind w:left="6213" w:hanging="360"/>
      </w:pPr>
      <w:rPr>
        <w:rFonts w:ascii="Courier New" w:hAnsi="Courier New" w:cs="Courier New" w:hint="default"/>
      </w:rPr>
    </w:lvl>
    <w:lvl w:ilvl="8" w:tplc="04070005" w:tentative="1">
      <w:start w:val="1"/>
      <w:numFmt w:val="bullet"/>
      <w:lvlText w:val=""/>
      <w:lvlJc w:val="left"/>
      <w:pPr>
        <w:ind w:left="6933" w:hanging="360"/>
      </w:pPr>
      <w:rPr>
        <w:rFonts w:ascii="Wingdings" w:hAnsi="Wingdings" w:hint="default"/>
      </w:rPr>
    </w:lvl>
  </w:abstractNum>
  <w:abstractNum w:abstractNumId="12" w15:restartNumberingAfterBreak="0">
    <w:nsid w:val="338E1C80"/>
    <w:multiLevelType w:val="hybridMultilevel"/>
    <w:tmpl w:val="FFE0DA82"/>
    <w:lvl w:ilvl="0" w:tplc="53648170">
      <w:numFmt w:val="bullet"/>
      <w:lvlText w:val="•"/>
      <w:lvlJc w:val="left"/>
      <w:pPr>
        <w:ind w:left="1266" w:hanging="360"/>
      </w:pPr>
      <w:rPr>
        <w:rFonts w:ascii="Arial" w:eastAsiaTheme="minorEastAsia" w:hAnsi="Arial" w:cs="Arial" w:hint="default"/>
      </w:rPr>
    </w:lvl>
    <w:lvl w:ilvl="1" w:tplc="04070003" w:tentative="1">
      <w:start w:val="1"/>
      <w:numFmt w:val="bullet"/>
      <w:lvlText w:val="o"/>
      <w:lvlJc w:val="left"/>
      <w:pPr>
        <w:ind w:left="1893" w:hanging="360"/>
      </w:pPr>
      <w:rPr>
        <w:rFonts w:ascii="Courier New" w:hAnsi="Courier New" w:cs="Courier New" w:hint="default"/>
      </w:rPr>
    </w:lvl>
    <w:lvl w:ilvl="2" w:tplc="04070005" w:tentative="1">
      <w:start w:val="1"/>
      <w:numFmt w:val="bullet"/>
      <w:lvlText w:val=""/>
      <w:lvlJc w:val="left"/>
      <w:pPr>
        <w:ind w:left="2613" w:hanging="360"/>
      </w:pPr>
      <w:rPr>
        <w:rFonts w:ascii="Wingdings" w:hAnsi="Wingdings" w:hint="default"/>
      </w:rPr>
    </w:lvl>
    <w:lvl w:ilvl="3" w:tplc="04070001" w:tentative="1">
      <w:start w:val="1"/>
      <w:numFmt w:val="bullet"/>
      <w:lvlText w:val=""/>
      <w:lvlJc w:val="left"/>
      <w:pPr>
        <w:ind w:left="3333" w:hanging="360"/>
      </w:pPr>
      <w:rPr>
        <w:rFonts w:ascii="Symbol" w:hAnsi="Symbol" w:hint="default"/>
      </w:rPr>
    </w:lvl>
    <w:lvl w:ilvl="4" w:tplc="04070003" w:tentative="1">
      <w:start w:val="1"/>
      <w:numFmt w:val="bullet"/>
      <w:lvlText w:val="o"/>
      <w:lvlJc w:val="left"/>
      <w:pPr>
        <w:ind w:left="4053" w:hanging="360"/>
      </w:pPr>
      <w:rPr>
        <w:rFonts w:ascii="Courier New" w:hAnsi="Courier New" w:cs="Courier New" w:hint="default"/>
      </w:rPr>
    </w:lvl>
    <w:lvl w:ilvl="5" w:tplc="04070005" w:tentative="1">
      <w:start w:val="1"/>
      <w:numFmt w:val="bullet"/>
      <w:lvlText w:val=""/>
      <w:lvlJc w:val="left"/>
      <w:pPr>
        <w:ind w:left="4773" w:hanging="360"/>
      </w:pPr>
      <w:rPr>
        <w:rFonts w:ascii="Wingdings" w:hAnsi="Wingdings" w:hint="default"/>
      </w:rPr>
    </w:lvl>
    <w:lvl w:ilvl="6" w:tplc="04070001" w:tentative="1">
      <w:start w:val="1"/>
      <w:numFmt w:val="bullet"/>
      <w:lvlText w:val=""/>
      <w:lvlJc w:val="left"/>
      <w:pPr>
        <w:ind w:left="5493" w:hanging="360"/>
      </w:pPr>
      <w:rPr>
        <w:rFonts w:ascii="Symbol" w:hAnsi="Symbol" w:hint="default"/>
      </w:rPr>
    </w:lvl>
    <w:lvl w:ilvl="7" w:tplc="04070003" w:tentative="1">
      <w:start w:val="1"/>
      <w:numFmt w:val="bullet"/>
      <w:lvlText w:val="o"/>
      <w:lvlJc w:val="left"/>
      <w:pPr>
        <w:ind w:left="6213" w:hanging="360"/>
      </w:pPr>
      <w:rPr>
        <w:rFonts w:ascii="Courier New" w:hAnsi="Courier New" w:cs="Courier New" w:hint="default"/>
      </w:rPr>
    </w:lvl>
    <w:lvl w:ilvl="8" w:tplc="04070005" w:tentative="1">
      <w:start w:val="1"/>
      <w:numFmt w:val="bullet"/>
      <w:lvlText w:val=""/>
      <w:lvlJc w:val="left"/>
      <w:pPr>
        <w:ind w:left="6933" w:hanging="360"/>
      </w:pPr>
      <w:rPr>
        <w:rFonts w:ascii="Wingdings" w:hAnsi="Wingdings" w:hint="default"/>
      </w:rPr>
    </w:lvl>
  </w:abstractNum>
  <w:abstractNum w:abstractNumId="13" w15:restartNumberingAfterBreak="0">
    <w:nsid w:val="3ED357B7"/>
    <w:multiLevelType w:val="hybridMultilevel"/>
    <w:tmpl w:val="C0CCF28A"/>
    <w:lvl w:ilvl="0" w:tplc="53648170">
      <w:numFmt w:val="bullet"/>
      <w:lvlText w:val="•"/>
      <w:lvlJc w:val="left"/>
      <w:pPr>
        <w:ind w:left="1012" w:hanging="360"/>
      </w:pPr>
      <w:rPr>
        <w:rFonts w:ascii="Arial" w:eastAsiaTheme="minorEastAsia" w:hAnsi="Arial" w:cs="Arial" w:hint="default"/>
      </w:rPr>
    </w:lvl>
    <w:lvl w:ilvl="1" w:tplc="04070003" w:tentative="1">
      <w:start w:val="1"/>
      <w:numFmt w:val="bullet"/>
      <w:lvlText w:val="o"/>
      <w:lvlJc w:val="left"/>
      <w:pPr>
        <w:ind w:left="1639" w:hanging="360"/>
      </w:pPr>
      <w:rPr>
        <w:rFonts w:ascii="Courier New" w:hAnsi="Courier New" w:cs="Courier New" w:hint="default"/>
      </w:rPr>
    </w:lvl>
    <w:lvl w:ilvl="2" w:tplc="04070005" w:tentative="1">
      <w:start w:val="1"/>
      <w:numFmt w:val="bullet"/>
      <w:lvlText w:val=""/>
      <w:lvlJc w:val="left"/>
      <w:pPr>
        <w:ind w:left="2359" w:hanging="360"/>
      </w:pPr>
      <w:rPr>
        <w:rFonts w:ascii="Wingdings" w:hAnsi="Wingdings" w:hint="default"/>
      </w:rPr>
    </w:lvl>
    <w:lvl w:ilvl="3" w:tplc="04070001" w:tentative="1">
      <w:start w:val="1"/>
      <w:numFmt w:val="bullet"/>
      <w:lvlText w:val=""/>
      <w:lvlJc w:val="left"/>
      <w:pPr>
        <w:ind w:left="3079" w:hanging="360"/>
      </w:pPr>
      <w:rPr>
        <w:rFonts w:ascii="Symbol" w:hAnsi="Symbol" w:hint="default"/>
      </w:rPr>
    </w:lvl>
    <w:lvl w:ilvl="4" w:tplc="04070003" w:tentative="1">
      <w:start w:val="1"/>
      <w:numFmt w:val="bullet"/>
      <w:lvlText w:val="o"/>
      <w:lvlJc w:val="left"/>
      <w:pPr>
        <w:ind w:left="3799" w:hanging="360"/>
      </w:pPr>
      <w:rPr>
        <w:rFonts w:ascii="Courier New" w:hAnsi="Courier New" w:cs="Courier New" w:hint="default"/>
      </w:rPr>
    </w:lvl>
    <w:lvl w:ilvl="5" w:tplc="04070005" w:tentative="1">
      <w:start w:val="1"/>
      <w:numFmt w:val="bullet"/>
      <w:lvlText w:val=""/>
      <w:lvlJc w:val="left"/>
      <w:pPr>
        <w:ind w:left="4519" w:hanging="360"/>
      </w:pPr>
      <w:rPr>
        <w:rFonts w:ascii="Wingdings" w:hAnsi="Wingdings" w:hint="default"/>
      </w:rPr>
    </w:lvl>
    <w:lvl w:ilvl="6" w:tplc="04070001" w:tentative="1">
      <w:start w:val="1"/>
      <w:numFmt w:val="bullet"/>
      <w:lvlText w:val=""/>
      <w:lvlJc w:val="left"/>
      <w:pPr>
        <w:ind w:left="5239" w:hanging="360"/>
      </w:pPr>
      <w:rPr>
        <w:rFonts w:ascii="Symbol" w:hAnsi="Symbol" w:hint="default"/>
      </w:rPr>
    </w:lvl>
    <w:lvl w:ilvl="7" w:tplc="04070003" w:tentative="1">
      <w:start w:val="1"/>
      <w:numFmt w:val="bullet"/>
      <w:lvlText w:val="o"/>
      <w:lvlJc w:val="left"/>
      <w:pPr>
        <w:ind w:left="5959" w:hanging="360"/>
      </w:pPr>
      <w:rPr>
        <w:rFonts w:ascii="Courier New" w:hAnsi="Courier New" w:cs="Courier New" w:hint="default"/>
      </w:rPr>
    </w:lvl>
    <w:lvl w:ilvl="8" w:tplc="04070005" w:tentative="1">
      <w:start w:val="1"/>
      <w:numFmt w:val="bullet"/>
      <w:lvlText w:val=""/>
      <w:lvlJc w:val="left"/>
      <w:pPr>
        <w:ind w:left="6679" w:hanging="360"/>
      </w:pPr>
      <w:rPr>
        <w:rFonts w:ascii="Wingdings" w:hAnsi="Wingdings" w:hint="default"/>
      </w:rPr>
    </w:lvl>
  </w:abstractNum>
  <w:abstractNum w:abstractNumId="14" w15:restartNumberingAfterBreak="0">
    <w:nsid w:val="40FF2F65"/>
    <w:multiLevelType w:val="multilevel"/>
    <w:tmpl w:val="FFD08E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2C35AD"/>
    <w:multiLevelType w:val="hybridMultilevel"/>
    <w:tmpl w:val="E2C404FE"/>
    <w:lvl w:ilvl="0" w:tplc="04070001">
      <w:start w:val="1"/>
      <w:numFmt w:val="bullet"/>
      <w:lvlText w:val=""/>
      <w:lvlJc w:val="left"/>
      <w:pPr>
        <w:ind w:left="1173" w:hanging="360"/>
      </w:pPr>
      <w:rPr>
        <w:rFonts w:ascii="Symbol" w:hAnsi="Symbol" w:hint="default"/>
      </w:rPr>
    </w:lvl>
    <w:lvl w:ilvl="1" w:tplc="04070003" w:tentative="1">
      <w:start w:val="1"/>
      <w:numFmt w:val="bullet"/>
      <w:lvlText w:val="o"/>
      <w:lvlJc w:val="left"/>
      <w:pPr>
        <w:ind w:left="1893" w:hanging="360"/>
      </w:pPr>
      <w:rPr>
        <w:rFonts w:ascii="Courier New" w:hAnsi="Courier New" w:cs="Courier New" w:hint="default"/>
      </w:rPr>
    </w:lvl>
    <w:lvl w:ilvl="2" w:tplc="04070005" w:tentative="1">
      <w:start w:val="1"/>
      <w:numFmt w:val="bullet"/>
      <w:lvlText w:val=""/>
      <w:lvlJc w:val="left"/>
      <w:pPr>
        <w:ind w:left="2613" w:hanging="360"/>
      </w:pPr>
      <w:rPr>
        <w:rFonts w:ascii="Wingdings" w:hAnsi="Wingdings" w:hint="default"/>
      </w:rPr>
    </w:lvl>
    <w:lvl w:ilvl="3" w:tplc="04070001" w:tentative="1">
      <w:start w:val="1"/>
      <w:numFmt w:val="bullet"/>
      <w:lvlText w:val=""/>
      <w:lvlJc w:val="left"/>
      <w:pPr>
        <w:ind w:left="3333" w:hanging="360"/>
      </w:pPr>
      <w:rPr>
        <w:rFonts w:ascii="Symbol" w:hAnsi="Symbol" w:hint="default"/>
      </w:rPr>
    </w:lvl>
    <w:lvl w:ilvl="4" w:tplc="04070003" w:tentative="1">
      <w:start w:val="1"/>
      <w:numFmt w:val="bullet"/>
      <w:lvlText w:val="o"/>
      <w:lvlJc w:val="left"/>
      <w:pPr>
        <w:ind w:left="4053" w:hanging="360"/>
      </w:pPr>
      <w:rPr>
        <w:rFonts w:ascii="Courier New" w:hAnsi="Courier New" w:cs="Courier New" w:hint="default"/>
      </w:rPr>
    </w:lvl>
    <w:lvl w:ilvl="5" w:tplc="04070005" w:tentative="1">
      <w:start w:val="1"/>
      <w:numFmt w:val="bullet"/>
      <w:lvlText w:val=""/>
      <w:lvlJc w:val="left"/>
      <w:pPr>
        <w:ind w:left="4773" w:hanging="360"/>
      </w:pPr>
      <w:rPr>
        <w:rFonts w:ascii="Wingdings" w:hAnsi="Wingdings" w:hint="default"/>
      </w:rPr>
    </w:lvl>
    <w:lvl w:ilvl="6" w:tplc="04070001" w:tentative="1">
      <w:start w:val="1"/>
      <w:numFmt w:val="bullet"/>
      <w:lvlText w:val=""/>
      <w:lvlJc w:val="left"/>
      <w:pPr>
        <w:ind w:left="5493" w:hanging="360"/>
      </w:pPr>
      <w:rPr>
        <w:rFonts w:ascii="Symbol" w:hAnsi="Symbol" w:hint="default"/>
      </w:rPr>
    </w:lvl>
    <w:lvl w:ilvl="7" w:tplc="04070003" w:tentative="1">
      <w:start w:val="1"/>
      <w:numFmt w:val="bullet"/>
      <w:lvlText w:val="o"/>
      <w:lvlJc w:val="left"/>
      <w:pPr>
        <w:ind w:left="6213" w:hanging="360"/>
      </w:pPr>
      <w:rPr>
        <w:rFonts w:ascii="Courier New" w:hAnsi="Courier New" w:cs="Courier New" w:hint="default"/>
      </w:rPr>
    </w:lvl>
    <w:lvl w:ilvl="8" w:tplc="04070005" w:tentative="1">
      <w:start w:val="1"/>
      <w:numFmt w:val="bullet"/>
      <w:lvlText w:val=""/>
      <w:lvlJc w:val="left"/>
      <w:pPr>
        <w:ind w:left="6933" w:hanging="360"/>
      </w:pPr>
      <w:rPr>
        <w:rFonts w:ascii="Wingdings" w:hAnsi="Wingdings" w:hint="default"/>
      </w:rPr>
    </w:lvl>
  </w:abstractNum>
  <w:abstractNum w:abstractNumId="16" w15:restartNumberingAfterBreak="0">
    <w:nsid w:val="5AFD7393"/>
    <w:multiLevelType w:val="multilevel"/>
    <w:tmpl w:val="5464E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D54182"/>
    <w:multiLevelType w:val="hybridMultilevel"/>
    <w:tmpl w:val="CBEA4474"/>
    <w:lvl w:ilvl="0" w:tplc="B75E2D9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1A93AEA"/>
    <w:multiLevelType w:val="hybridMultilevel"/>
    <w:tmpl w:val="1CC2AA9A"/>
    <w:lvl w:ilvl="0" w:tplc="53648170">
      <w:numFmt w:val="bullet"/>
      <w:lvlText w:val="•"/>
      <w:lvlJc w:val="left"/>
      <w:pPr>
        <w:ind w:left="813" w:hanging="360"/>
      </w:pPr>
      <w:rPr>
        <w:rFonts w:ascii="Arial" w:eastAsiaTheme="minorEastAsia" w:hAnsi="Arial" w:cs="Arial" w:hint="default"/>
      </w:rPr>
    </w:lvl>
    <w:lvl w:ilvl="1" w:tplc="04070003" w:tentative="1">
      <w:start w:val="1"/>
      <w:numFmt w:val="bullet"/>
      <w:lvlText w:val="o"/>
      <w:lvlJc w:val="left"/>
      <w:pPr>
        <w:ind w:left="1533" w:hanging="360"/>
      </w:pPr>
      <w:rPr>
        <w:rFonts w:ascii="Courier New" w:hAnsi="Courier New" w:cs="Courier New" w:hint="default"/>
      </w:rPr>
    </w:lvl>
    <w:lvl w:ilvl="2" w:tplc="04070005" w:tentative="1">
      <w:start w:val="1"/>
      <w:numFmt w:val="bullet"/>
      <w:lvlText w:val=""/>
      <w:lvlJc w:val="left"/>
      <w:pPr>
        <w:ind w:left="2253" w:hanging="360"/>
      </w:pPr>
      <w:rPr>
        <w:rFonts w:ascii="Wingdings" w:hAnsi="Wingdings" w:hint="default"/>
      </w:rPr>
    </w:lvl>
    <w:lvl w:ilvl="3" w:tplc="04070001" w:tentative="1">
      <w:start w:val="1"/>
      <w:numFmt w:val="bullet"/>
      <w:lvlText w:val=""/>
      <w:lvlJc w:val="left"/>
      <w:pPr>
        <w:ind w:left="2973" w:hanging="360"/>
      </w:pPr>
      <w:rPr>
        <w:rFonts w:ascii="Symbol" w:hAnsi="Symbol" w:hint="default"/>
      </w:rPr>
    </w:lvl>
    <w:lvl w:ilvl="4" w:tplc="04070003" w:tentative="1">
      <w:start w:val="1"/>
      <w:numFmt w:val="bullet"/>
      <w:lvlText w:val="o"/>
      <w:lvlJc w:val="left"/>
      <w:pPr>
        <w:ind w:left="3693" w:hanging="360"/>
      </w:pPr>
      <w:rPr>
        <w:rFonts w:ascii="Courier New" w:hAnsi="Courier New" w:cs="Courier New" w:hint="default"/>
      </w:rPr>
    </w:lvl>
    <w:lvl w:ilvl="5" w:tplc="04070005" w:tentative="1">
      <w:start w:val="1"/>
      <w:numFmt w:val="bullet"/>
      <w:lvlText w:val=""/>
      <w:lvlJc w:val="left"/>
      <w:pPr>
        <w:ind w:left="4413" w:hanging="360"/>
      </w:pPr>
      <w:rPr>
        <w:rFonts w:ascii="Wingdings" w:hAnsi="Wingdings" w:hint="default"/>
      </w:rPr>
    </w:lvl>
    <w:lvl w:ilvl="6" w:tplc="04070001" w:tentative="1">
      <w:start w:val="1"/>
      <w:numFmt w:val="bullet"/>
      <w:lvlText w:val=""/>
      <w:lvlJc w:val="left"/>
      <w:pPr>
        <w:ind w:left="5133" w:hanging="360"/>
      </w:pPr>
      <w:rPr>
        <w:rFonts w:ascii="Symbol" w:hAnsi="Symbol" w:hint="default"/>
      </w:rPr>
    </w:lvl>
    <w:lvl w:ilvl="7" w:tplc="04070003" w:tentative="1">
      <w:start w:val="1"/>
      <w:numFmt w:val="bullet"/>
      <w:lvlText w:val="o"/>
      <w:lvlJc w:val="left"/>
      <w:pPr>
        <w:ind w:left="5853" w:hanging="360"/>
      </w:pPr>
      <w:rPr>
        <w:rFonts w:ascii="Courier New" w:hAnsi="Courier New" w:cs="Courier New" w:hint="default"/>
      </w:rPr>
    </w:lvl>
    <w:lvl w:ilvl="8" w:tplc="04070005" w:tentative="1">
      <w:start w:val="1"/>
      <w:numFmt w:val="bullet"/>
      <w:lvlText w:val=""/>
      <w:lvlJc w:val="left"/>
      <w:pPr>
        <w:ind w:left="6573" w:hanging="360"/>
      </w:pPr>
      <w:rPr>
        <w:rFonts w:ascii="Wingdings" w:hAnsi="Wingdings" w:hint="default"/>
      </w:rPr>
    </w:lvl>
  </w:abstractNum>
  <w:num w:numId="1" w16cid:durableId="1461454738">
    <w:abstractNumId w:val="8"/>
  </w:num>
  <w:num w:numId="2" w16cid:durableId="1208764995">
    <w:abstractNumId w:val="6"/>
  </w:num>
  <w:num w:numId="3" w16cid:durableId="201792000">
    <w:abstractNumId w:val="5"/>
  </w:num>
  <w:num w:numId="4" w16cid:durableId="1734812943">
    <w:abstractNumId w:val="4"/>
  </w:num>
  <w:num w:numId="5" w16cid:durableId="502547250">
    <w:abstractNumId w:val="7"/>
  </w:num>
  <w:num w:numId="6" w16cid:durableId="848371443">
    <w:abstractNumId w:val="3"/>
  </w:num>
  <w:num w:numId="7" w16cid:durableId="1766461107">
    <w:abstractNumId w:val="2"/>
  </w:num>
  <w:num w:numId="8" w16cid:durableId="1166898561">
    <w:abstractNumId w:val="1"/>
  </w:num>
  <w:num w:numId="9" w16cid:durableId="1272281196">
    <w:abstractNumId w:val="0"/>
  </w:num>
  <w:num w:numId="10" w16cid:durableId="1400708586">
    <w:abstractNumId w:val="15"/>
  </w:num>
  <w:num w:numId="11" w16cid:durableId="924799696">
    <w:abstractNumId w:val="18"/>
  </w:num>
  <w:num w:numId="12" w16cid:durableId="477722583">
    <w:abstractNumId w:val="12"/>
  </w:num>
  <w:num w:numId="13" w16cid:durableId="1625845426">
    <w:abstractNumId w:val="9"/>
  </w:num>
  <w:num w:numId="14" w16cid:durableId="1257858342">
    <w:abstractNumId w:val="10"/>
  </w:num>
  <w:num w:numId="15" w16cid:durableId="1939024570">
    <w:abstractNumId w:val="17"/>
  </w:num>
  <w:num w:numId="16" w16cid:durableId="541796402">
    <w:abstractNumId w:val="13"/>
  </w:num>
  <w:num w:numId="17" w16cid:durableId="795679710">
    <w:abstractNumId w:val="14"/>
  </w:num>
  <w:num w:numId="18" w16cid:durableId="911699767">
    <w:abstractNumId w:val="16"/>
  </w:num>
  <w:num w:numId="19" w16cid:durableId="1939282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38B3"/>
    <w:rsid w:val="00104996"/>
    <w:rsid w:val="00135B7E"/>
    <w:rsid w:val="00137F5D"/>
    <w:rsid w:val="0015074B"/>
    <w:rsid w:val="001609CC"/>
    <w:rsid w:val="00224B00"/>
    <w:rsid w:val="002439AF"/>
    <w:rsid w:val="0029639D"/>
    <w:rsid w:val="00326F90"/>
    <w:rsid w:val="00344747"/>
    <w:rsid w:val="0046340E"/>
    <w:rsid w:val="006E5284"/>
    <w:rsid w:val="007B4C68"/>
    <w:rsid w:val="009E4264"/>
    <w:rsid w:val="00A66BA8"/>
    <w:rsid w:val="00A94B3D"/>
    <w:rsid w:val="00AA1D8D"/>
    <w:rsid w:val="00AA2A7D"/>
    <w:rsid w:val="00B47730"/>
    <w:rsid w:val="00BE7106"/>
    <w:rsid w:val="00BF0BB5"/>
    <w:rsid w:val="00C5399D"/>
    <w:rsid w:val="00CB0664"/>
    <w:rsid w:val="00CF314C"/>
    <w:rsid w:val="00DA012C"/>
    <w:rsid w:val="00EE550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5AAFF0F"/>
  <w14:defaultImageDpi w14:val="330"/>
  <w15:docId w15:val="{E05B732F-7ABE-4F1D-9DA5-FB650479A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rPr>
      <w:rFonts w:ascii="Arial" w:hAnsi="Arial"/>
      <w:sz w:val="21"/>
      <w:lang w:val="de-DE"/>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3"/>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isselectedend">
    <w:name w:val="isselectedend"/>
    <w:basedOn w:val="Standard"/>
    <w:rsid w:val="009E426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Platzhaltertext">
    <w:name w:val="Placeholder Text"/>
    <w:basedOn w:val="Absatz-Standardschriftart"/>
    <w:uiPriority w:val="99"/>
    <w:semiHidden/>
    <w:rsid w:val="00CF314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7242">
      <w:bodyDiv w:val="1"/>
      <w:marLeft w:val="0"/>
      <w:marRight w:val="0"/>
      <w:marTop w:val="0"/>
      <w:marBottom w:val="0"/>
      <w:divBdr>
        <w:top w:val="none" w:sz="0" w:space="0" w:color="auto"/>
        <w:left w:val="none" w:sz="0" w:space="0" w:color="auto"/>
        <w:bottom w:val="none" w:sz="0" w:space="0" w:color="auto"/>
        <w:right w:val="none" w:sz="0" w:space="0" w:color="auto"/>
      </w:divBdr>
    </w:div>
    <w:div w:id="616061518">
      <w:bodyDiv w:val="1"/>
      <w:marLeft w:val="0"/>
      <w:marRight w:val="0"/>
      <w:marTop w:val="0"/>
      <w:marBottom w:val="0"/>
      <w:divBdr>
        <w:top w:val="none" w:sz="0" w:space="0" w:color="auto"/>
        <w:left w:val="none" w:sz="0" w:space="0" w:color="auto"/>
        <w:bottom w:val="none" w:sz="0" w:space="0" w:color="auto"/>
        <w:right w:val="none" w:sz="0" w:space="0" w:color="auto"/>
      </w:divBdr>
    </w:div>
    <w:div w:id="1007248179">
      <w:bodyDiv w:val="1"/>
      <w:marLeft w:val="0"/>
      <w:marRight w:val="0"/>
      <w:marTop w:val="0"/>
      <w:marBottom w:val="0"/>
      <w:divBdr>
        <w:top w:val="none" w:sz="0" w:space="0" w:color="auto"/>
        <w:left w:val="none" w:sz="0" w:space="0" w:color="auto"/>
        <w:bottom w:val="none" w:sz="0" w:space="0" w:color="auto"/>
        <w:right w:val="none" w:sz="0" w:space="0" w:color="auto"/>
      </w:divBdr>
    </w:div>
    <w:div w:id="1024400983">
      <w:bodyDiv w:val="1"/>
      <w:marLeft w:val="0"/>
      <w:marRight w:val="0"/>
      <w:marTop w:val="0"/>
      <w:marBottom w:val="0"/>
      <w:divBdr>
        <w:top w:val="none" w:sz="0" w:space="0" w:color="auto"/>
        <w:left w:val="none" w:sz="0" w:space="0" w:color="auto"/>
        <w:bottom w:val="none" w:sz="0" w:space="0" w:color="auto"/>
        <w:right w:val="none" w:sz="0" w:space="0" w:color="auto"/>
      </w:divBdr>
    </w:div>
    <w:div w:id="1244140004">
      <w:bodyDiv w:val="1"/>
      <w:marLeft w:val="0"/>
      <w:marRight w:val="0"/>
      <w:marTop w:val="0"/>
      <w:marBottom w:val="0"/>
      <w:divBdr>
        <w:top w:val="none" w:sz="0" w:space="0" w:color="auto"/>
        <w:left w:val="none" w:sz="0" w:space="0" w:color="auto"/>
        <w:bottom w:val="none" w:sz="0" w:space="0" w:color="auto"/>
        <w:right w:val="none" w:sz="0" w:space="0" w:color="auto"/>
      </w:divBdr>
    </w:div>
    <w:div w:id="1326472369">
      <w:bodyDiv w:val="1"/>
      <w:marLeft w:val="0"/>
      <w:marRight w:val="0"/>
      <w:marTop w:val="0"/>
      <w:marBottom w:val="0"/>
      <w:divBdr>
        <w:top w:val="none" w:sz="0" w:space="0" w:color="auto"/>
        <w:left w:val="none" w:sz="0" w:space="0" w:color="auto"/>
        <w:bottom w:val="none" w:sz="0" w:space="0" w:color="auto"/>
        <w:right w:val="none" w:sz="0" w:space="0" w:color="auto"/>
      </w:divBdr>
    </w:div>
    <w:div w:id="1418285653">
      <w:bodyDiv w:val="1"/>
      <w:marLeft w:val="0"/>
      <w:marRight w:val="0"/>
      <w:marTop w:val="0"/>
      <w:marBottom w:val="0"/>
      <w:divBdr>
        <w:top w:val="none" w:sz="0" w:space="0" w:color="auto"/>
        <w:left w:val="none" w:sz="0" w:space="0" w:color="auto"/>
        <w:bottom w:val="none" w:sz="0" w:space="0" w:color="auto"/>
        <w:right w:val="none" w:sz="0" w:space="0" w:color="auto"/>
      </w:divBdr>
    </w:div>
    <w:div w:id="1520511602">
      <w:bodyDiv w:val="1"/>
      <w:marLeft w:val="0"/>
      <w:marRight w:val="0"/>
      <w:marTop w:val="0"/>
      <w:marBottom w:val="0"/>
      <w:divBdr>
        <w:top w:val="none" w:sz="0" w:space="0" w:color="auto"/>
        <w:left w:val="none" w:sz="0" w:space="0" w:color="auto"/>
        <w:bottom w:val="none" w:sz="0" w:space="0" w:color="auto"/>
        <w:right w:val="none" w:sz="0" w:space="0" w:color="auto"/>
      </w:divBdr>
    </w:div>
    <w:div w:id="1900969387">
      <w:bodyDiv w:val="1"/>
      <w:marLeft w:val="0"/>
      <w:marRight w:val="0"/>
      <w:marTop w:val="0"/>
      <w:marBottom w:val="0"/>
      <w:divBdr>
        <w:top w:val="none" w:sz="0" w:space="0" w:color="auto"/>
        <w:left w:val="none" w:sz="0" w:space="0" w:color="auto"/>
        <w:bottom w:val="none" w:sz="0" w:space="0" w:color="auto"/>
        <w:right w:val="none" w:sz="0" w:space="0" w:color="auto"/>
      </w:divBdr>
    </w:div>
    <w:div w:id="1907103706">
      <w:bodyDiv w:val="1"/>
      <w:marLeft w:val="0"/>
      <w:marRight w:val="0"/>
      <w:marTop w:val="0"/>
      <w:marBottom w:val="0"/>
      <w:divBdr>
        <w:top w:val="none" w:sz="0" w:space="0" w:color="auto"/>
        <w:left w:val="none" w:sz="0" w:space="0" w:color="auto"/>
        <w:bottom w:val="none" w:sz="0" w:space="0" w:color="auto"/>
        <w:right w:val="none" w:sz="0" w:space="0" w:color="auto"/>
      </w:divBdr>
    </w:div>
    <w:div w:id="1940093006">
      <w:bodyDiv w:val="1"/>
      <w:marLeft w:val="0"/>
      <w:marRight w:val="0"/>
      <w:marTop w:val="0"/>
      <w:marBottom w:val="0"/>
      <w:divBdr>
        <w:top w:val="none" w:sz="0" w:space="0" w:color="auto"/>
        <w:left w:val="none" w:sz="0" w:space="0" w:color="auto"/>
        <w:bottom w:val="none" w:sz="0" w:space="0" w:color="auto"/>
        <w:right w:val="none" w:sz="0" w:space="0" w:color="auto"/>
      </w:divBdr>
    </w:div>
    <w:div w:id="1972593872">
      <w:bodyDiv w:val="1"/>
      <w:marLeft w:val="0"/>
      <w:marRight w:val="0"/>
      <w:marTop w:val="0"/>
      <w:marBottom w:val="0"/>
      <w:divBdr>
        <w:top w:val="none" w:sz="0" w:space="0" w:color="auto"/>
        <w:left w:val="none" w:sz="0" w:space="0" w:color="auto"/>
        <w:bottom w:val="none" w:sz="0" w:space="0" w:color="auto"/>
        <w:right w:val="none" w:sz="0" w:space="0" w:color="auto"/>
      </w:divBdr>
    </w:div>
    <w:div w:id="20195809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7BA8636-AADC-487E-9B73-AF2CF6FBFBC5}"/>
      </w:docPartPr>
      <w:docPartBody>
        <w:p w:rsidR="00B27467" w:rsidRDefault="00B27467">
          <w:r w:rsidRPr="009A2DA2">
            <w:rPr>
              <w:rStyle w:val="Platzhaltertext"/>
            </w:rPr>
            <w:t>Klicken oder tippen Sie hier, um Text einzugeben.</w:t>
          </w:r>
        </w:p>
      </w:docPartBody>
    </w:docPart>
    <w:docPart>
      <w:docPartPr>
        <w:name w:val="ABB24BF122B64FF19705E9F73FC73344"/>
        <w:category>
          <w:name w:val="Allgemein"/>
          <w:gallery w:val="placeholder"/>
        </w:category>
        <w:types>
          <w:type w:val="bbPlcHdr"/>
        </w:types>
        <w:behaviors>
          <w:behavior w:val="content"/>
        </w:behaviors>
        <w:guid w:val="{FA796C00-F250-4565-92C1-199D7FA3569A}"/>
      </w:docPartPr>
      <w:docPartBody>
        <w:p w:rsidR="00B27467" w:rsidRDefault="00B27467" w:rsidP="00B27467">
          <w:pPr>
            <w:pStyle w:val="ABB24BF122B64FF19705E9F73FC73344"/>
          </w:pPr>
          <w:r w:rsidRPr="009A2DA2">
            <w:rPr>
              <w:rStyle w:val="Platzhaltertext"/>
            </w:rPr>
            <w:t>Klicken oder tippen Sie hier, um Text einzugeben.</w:t>
          </w:r>
        </w:p>
      </w:docPartBody>
    </w:docPart>
    <w:docPart>
      <w:docPartPr>
        <w:name w:val="90E82A859DCF4D18A9EEE6F41B146E15"/>
        <w:category>
          <w:name w:val="Allgemein"/>
          <w:gallery w:val="placeholder"/>
        </w:category>
        <w:types>
          <w:type w:val="bbPlcHdr"/>
        </w:types>
        <w:behaviors>
          <w:behavior w:val="content"/>
        </w:behaviors>
        <w:guid w:val="{004F7512-D22F-4D26-9DB1-063B04770768}"/>
      </w:docPartPr>
      <w:docPartBody>
        <w:p w:rsidR="00B27467" w:rsidRDefault="00B27467" w:rsidP="00B27467">
          <w:pPr>
            <w:pStyle w:val="90E82A859DCF4D18A9EEE6F41B146E15"/>
          </w:pPr>
          <w:r w:rsidRPr="009A2DA2">
            <w:rPr>
              <w:rStyle w:val="Platzhaltertext"/>
            </w:rPr>
            <w:t>Klicken oder tippen Sie hier, um Text einzugeben.</w:t>
          </w:r>
        </w:p>
      </w:docPartBody>
    </w:docPart>
    <w:docPart>
      <w:docPartPr>
        <w:name w:val="90130D3E384A40F6841D36E8FDA61F5F"/>
        <w:category>
          <w:name w:val="Allgemein"/>
          <w:gallery w:val="placeholder"/>
        </w:category>
        <w:types>
          <w:type w:val="bbPlcHdr"/>
        </w:types>
        <w:behaviors>
          <w:behavior w:val="content"/>
        </w:behaviors>
        <w:guid w:val="{6D72EDBA-FC69-4323-BF00-6BFD965EEBE8}"/>
      </w:docPartPr>
      <w:docPartBody>
        <w:p w:rsidR="00B27467" w:rsidRDefault="00B27467" w:rsidP="00B27467">
          <w:pPr>
            <w:pStyle w:val="90130D3E384A40F6841D36E8FDA61F5F"/>
          </w:pPr>
          <w:r w:rsidRPr="009A2DA2">
            <w:rPr>
              <w:rStyle w:val="Platzhaltertext"/>
            </w:rPr>
            <w:t>Klicken oder tippen Sie hier, um Text einzugeben.</w:t>
          </w:r>
        </w:p>
      </w:docPartBody>
    </w:docPart>
    <w:docPart>
      <w:docPartPr>
        <w:name w:val="3A3360CDBE8C4D7D961937B00FF7C587"/>
        <w:category>
          <w:name w:val="Allgemein"/>
          <w:gallery w:val="placeholder"/>
        </w:category>
        <w:types>
          <w:type w:val="bbPlcHdr"/>
        </w:types>
        <w:behaviors>
          <w:behavior w:val="content"/>
        </w:behaviors>
        <w:guid w:val="{9C9598C7-A210-411E-B48E-94C9E3A7B48E}"/>
      </w:docPartPr>
      <w:docPartBody>
        <w:p w:rsidR="00B27467" w:rsidRDefault="00B27467" w:rsidP="00B27467">
          <w:pPr>
            <w:pStyle w:val="3A3360CDBE8C4D7D961937B00FF7C587"/>
          </w:pPr>
          <w:r w:rsidRPr="009A2DA2">
            <w:rPr>
              <w:rStyle w:val="Platzhaltertext"/>
            </w:rPr>
            <w:t>Klicken oder tippen Sie hier, um Text einzugeben.</w:t>
          </w:r>
        </w:p>
      </w:docPartBody>
    </w:docPart>
    <w:docPart>
      <w:docPartPr>
        <w:name w:val="7FE50A9EB7044F40ADD913152E52B2C1"/>
        <w:category>
          <w:name w:val="Allgemein"/>
          <w:gallery w:val="placeholder"/>
        </w:category>
        <w:types>
          <w:type w:val="bbPlcHdr"/>
        </w:types>
        <w:behaviors>
          <w:behavior w:val="content"/>
        </w:behaviors>
        <w:guid w:val="{0B6E3212-CA3F-4354-8A2B-11005639EA90}"/>
      </w:docPartPr>
      <w:docPartBody>
        <w:p w:rsidR="00B27467" w:rsidRDefault="00B27467" w:rsidP="00B27467">
          <w:pPr>
            <w:pStyle w:val="7FE50A9EB7044F40ADD913152E52B2C1"/>
          </w:pPr>
          <w:r w:rsidRPr="009A2DA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467"/>
    <w:rsid w:val="00B27467"/>
    <w:rsid w:val="00DA01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7467"/>
    <w:rPr>
      <w:color w:val="666666"/>
    </w:rPr>
  </w:style>
  <w:style w:type="paragraph" w:customStyle="1" w:styleId="ABB24BF122B64FF19705E9F73FC73344">
    <w:name w:val="ABB24BF122B64FF19705E9F73FC73344"/>
    <w:rsid w:val="00B27467"/>
  </w:style>
  <w:style w:type="paragraph" w:customStyle="1" w:styleId="90E82A859DCF4D18A9EEE6F41B146E15">
    <w:name w:val="90E82A859DCF4D18A9EEE6F41B146E15"/>
    <w:rsid w:val="00B27467"/>
  </w:style>
  <w:style w:type="paragraph" w:customStyle="1" w:styleId="90130D3E384A40F6841D36E8FDA61F5F">
    <w:name w:val="90130D3E384A40F6841D36E8FDA61F5F"/>
    <w:rsid w:val="00B27467"/>
  </w:style>
  <w:style w:type="paragraph" w:customStyle="1" w:styleId="3A3360CDBE8C4D7D961937B00FF7C587">
    <w:name w:val="3A3360CDBE8C4D7D961937B00FF7C587"/>
    <w:rsid w:val="00B27467"/>
  </w:style>
  <w:style w:type="paragraph" w:customStyle="1" w:styleId="7FE50A9EB7044F40ADD913152E52B2C1">
    <w:name w:val="7FE50A9EB7044F40ADD913152E52B2C1"/>
    <w:rsid w:val="00B274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399</Words>
  <Characters>2517</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Flach, Julia</cp:lastModifiedBy>
  <cp:revision>6</cp:revision>
  <cp:lastPrinted>2026-06-01T14:01:00Z</cp:lastPrinted>
  <dcterms:created xsi:type="dcterms:W3CDTF">2026-06-01T11:04:00Z</dcterms:created>
  <dcterms:modified xsi:type="dcterms:W3CDTF">2026-06-02T09:11:00Z</dcterms:modified>
  <cp:category/>
</cp:coreProperties>
</file>