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37B5D" w14:textId="213D1A8E" w:rsidR="00452580" w:rsidRPr="00A63987" w:rsidRDefault="00A63987">
      <w:pPr>
        <w:pStyle w:val="berschrift1"/>
        <w:rPr>
          <w:lang w:val="de-DE"/>
        </w:rPr>
      </w:pPr>
      <w:r w:rsidRPr="00A63987">
        <w:rPr>
          <w:lang w:val="de-DE"/>
        </w:rPr>
        <w:t>Formblatt – Eigenerklärung zur Qualifikation des eingesetzten Prüfpersonals</w:t>
      </w:r>
    </w:p>
    <w:p w14:paraId="6538F901" w14:textId="3CA059A5" w:rsidR="00452580" w:rsidRPr="00A63987" w:rsidRDefault="00A63987">
      <w:pPr>
        <w:rPr>
          <w:lang w:val="de-DE"/>
        </w:rPr>
      </w:pPr>
      <w:r w:rsidRPr="00A63987">
        <w:rPr>
          <w:lang w:val="de-DE"/>
        </w:rPr>
        <w:t>(für Prüfleistungen nach DGUV Vorschrift 3 und TRBS 1203)</w:t>
      </w:r>
      <w:r w:rsidRPr="00A63987">
        <w:rPr>
          <w:lang w:val="de-DE"/>
        </w:rPr>
        <w:br/>
      </w:r>
    </w:p>
    <w:p w14:paraId="55B58C6E" w14:textId="77777777" w:rsidR="00452580" w:rsidRPr="00A63987" w:rsidRDefault="00A63987">
      <w:pPr>
        <w:pStyle w:val="berschrift2"/>
        <w:rPr>
          <w:lang w:val="de-DE"/>
        </w:rPr>
      </w:pPr>
      <w:r w:rsidRPr="00A63987">
        <w:rPr>
          <w:lang w:val="de-DE"/>
        </w:rPr>
        <w:t>1. Angaben zur Auftragnehmerin</w:t>
      </w:r>
    </w:p>
    <w:p w14:paraId="30D93579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Unternehmen: ______________________________</w:t>
      </w:r>
    </w:p>
    <w:p w14:paraId="17E530CF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Anschrift: ______________________________</w:t>
      </w:r>
    </w:p>
    <w:p w14:paraId="4E8E4479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Ansprechperson: ______________________________</w:t>
      </w:r>
    </w:p>
    <w:p w14:paraId="42E5B68A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Telefon / E-Mail: ______________________________</w:t>
      </w:r>
    </w:p>
    <w:p w14:paraId="0198AB25" w14:textId="77777777" w:rsidR="00452580" w:rsidRPr="00A63987" w:rsidRDefault="00A63987">
      <w:pPr>
        <w:pStyle w:val="berschrift2"/>
        <w:rPr>
          <w:lang w:val="de-DE"/>
        </w:rPr>
      </w:pPr>
      <w:r w:rsidRPr="00A63987">
        <w:rPr>
          <w:lang w:val="de-DE"/>
        </w:rPr>
        <w:t>2. Erklärung zur Qualifikation des Prüfpersonals</w:t>
      </w:r>
    </w:p>
    <w:p w14:paraId="58EA6A34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2.1 Einsatz ausschließlich qualifizierten Personals</w:t>
      </w:r>
    </w:p>
    <w:p w14:paraId="33F93CD6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Es werden ausschließlich Personen eingesetzt, die die Anforderungen einer "zur Prüfung befähigten Person" gemäß TRBS 1203 und DGUV Vorschrift 3 erfüllen.</w:t>
      </w:r>
    </w:p>
    <w:p w14:paraId="7B9FAAEA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2.2 Sicherstellung der Qualifikation</w:t>
      </w:r>
    </w:p>
    <w:p w14:paraId="376CD6A8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Die Auftragnehmerin sichert zu, dass alle Prüfpersonen regelmäßig fortgebildet werden und alle Qualifikationsunterlagen vorliegen.</w:t>
      </w:r>
    </w:p>
    <w:p w14:paraId="6573CA6A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2.3 Einsatz geeigneter Mess- und Prüfgeräte</w:t>
      </w:r>
    </w:p>
    <w:p w14:paraId="2629271E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Es werden ausschließlich geeignete, geprüfte und fristgerecht kalibrierte Mess- und Prüfgeräte eingesetzt.</w:t>
      </w:r>
    </w:p>
    <w:p w14:paraId="13CE5EE0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2.4 Verpflichtung zur Nachweisvorlage</w:t>
      </w:r>
    </w:p>
    <w:p w14:paraId="6F1A7AF5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Die Auftragnehmerin verpflichtet sich, alle Nachweise auf Anforderung vorzulegen.</w:t>
      </w:r>
    </w:p>
    <w:p w14:paraId="65EC030F" w14:textId="77777777" w:rsidR="00452580" w:rsidRPr="00A63987" w:rsidRDefault="00A63987">
      <w:pPr>
        <w:pStyle w:val="berschrift2"/>
        <w:rPr>
          <w:lang w:val="de-DE"/>
        </w:rPr>
      </w:pPr>
      <w:r w:rsidRPr="00A63987">
        <w:rPr>
          <w:lang w:val="de-DE"/>
        </w:rPr>
        <w:t>3. Erklärung der Richtigkeit</w:t>
      </w:r>
    </w:p>
    <w:p w14:paraId="2A3E529B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Ich bestätige, dass alle Angaben vollständig und wahrheitsgemäß sind.</w:t>
      </w:r>
    </w:p>
    <w:p w14:paraId="33F3DD53" w14:textId="77777777" w:rsidR="00452580" w:rsidRPr="00A63987" w:rsidRDefault="00A63987">
      <w:pPr>
        <w:pStyle w:val="berschrift2"/>
        <w:rPr>
          <w:lang w:val="de-DE"/>
        </w:rPr>
      </w:pPr>
      <w:r w:rsidRPr="00A63987">
        <w:rPr>
          <w:lang w:val="de-DE"/>
        </w:rPr>
        <w:t>4. Ort, Datum, Unterschrift</w:t>
      </w:r>
    </w:p>
    <w:p w14:paraId="2D7E8AE7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Ort: ______________________________</w:t>
      </w:r>
    </w:p>
    <w:p w14:paraId="6AA379E9" w14:textId="77777777" w:rsidR="00452580" w:rsidRPr="00A63987" w:rsidRDefault="00A63987">
      <w:pPr>
        <w:rPr>
          <w:lang w:val="de-DE"/>
        </w:rPr>
      </w:pPr>
      <w:r w:rsidRPr="00A63987">
        <w:rPr>
          <w:lang w:val="de-DE"/>
        </w:rPr>
        <w:t>Datum: ______________________________</w:t>
      </w:r>
    </w:p>
    <w:p w14:paraId="1C88D01D" w14:textId="77777777" w:rsidR="00452580" w:rsidRDefault="00A63987">
      <w:r>
        <w:t>Unterschrift: ______________________________</w:t>
      </w:r>
    </w:p>
    <w:sectPr w:rsidR="004525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2197785">
    <w:abstractNumId w:val="8"/>
  </w:num>
  <w:num w:numId="2" w16cid:durableId="620889298">
    <w:abstractNumId w:val="6"/>
  </w:num>
  <w:num w:numId="3" w16cid:durableId="2128887721">
    <w:abstractNumId w:val="5"/>
  </w:num>
  <w:num w:numId="4" w16cid:durableId="652103198">
    <w:abstractNumId w:val="4"/>
  </w:num>
  <w:num w:numId="5" w16cid:durableId="1739282949">
    <w:abstractNumId w:val="7"/>
  </w:num>
  <w:num w:numId="6" w16cid:durableId="1817795834">
    <w:abstractNumId w:val="3"/>
  </w:num>
  <w:num w:numId="7" w16cid:durableId="1709407658">
    <w:abstractNumId w:val="2"/>
  </w:num>
  <w:num w:numId="8" w16cid:durableId="432286967">
    <w:abstractNumId w:val="1"/>
  </w:num>
  <w:num w:numId="9" w16cid:durableId="1713772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2311"/>
    <w:rsid w:val="0015074B"/>
    <w:rsid w:val="0029639D"/>
    <w:rsid w:val="00326F90"/>
    <w:rsid w:val="00452580"/>
    <w:rsid w:val="005A1B49"/>
    <w:rsid w:val="006C53F9"/>
    <w:rsid w:val="00902D79"/>
    <w:rsid w:val="00A6398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C5842"/>
  <w14:defaultImageDpi w14:val="300"/>
  <w15:docId w15:val="{27DB51C3-2346-44EC-B488-B57B5D56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Stein, Birgit (Z3)</cp:lastModifiedBy>
  <cp:revision>2</cp:revision>
  <dcterms:created xsi:type="dcterms:W3CDTF">2026-06-08T05:37:00Z</dcterms:created>
  <dcterms:modified xsi:type="dcterms:W3CDTF">2026-06-08T05:37:00Z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Philips, Felicitas</vt:lpwstr>
  </property>
  <property fmtid="{D5CDD505-2E9C-101B-9397-08002B2CF9AE}" pid="3" name="FSC#BDBCFG@15.1700:InchargeOrganisation">
    <vt:lpwstr>Administration (System)</vt:lpwstr>
  </property>
  <property fmtid="{D5CDD505-2E9C-101B-9397-08002B2CF9AE}" pid="4" name="FSC#BDBCFG@15.1700:InchargePosition">
    <vt:lpwstr>Fachadministration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Administration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Birgit.Stein@engagement-global.de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COO.7166.100.3.2049395</vt:lpwstr>
  </property>
  <property fmtid="{D5CDD505-2E9C-101B-9397-08002B2CF9AE}" pid="25" name="FSC#COOELAK@1.1001:Subject">
    <vt:lpwstr>Akte für eine Vergabe ab einer Wertgrenze von 15.000 €.</vt:lpwstr>
  </property>
  <property fmtid="{D5CDD505-2E9C-101B-9397-08002B2CF9AE}" pid="26" name="FSC#COOELAK@1.1001:FileReference">
    <vt:lpwstr>EG-01#02014</vt:lpwstr>
  </property>
  <property fmtid="{D5CDD505-2E9C-101B-9397-08002B2CF9AE}" pid="27" name="FSC#COOELAK@1.1001:FileRefOU">
    <vt:lpwstr>Z3</vt:lpwstr>
  </property>
  <property fmtid="{D5CDD505-2E9C-101B-9397-08002B2CF9AE}" pid="28" name="FSC#COOELAK@1.1001:Owner">
    <vt:lpwstr>Birgit Stein</vt:lpwstr>
  </property>
  <property fmtid="{D5CDD505-2E9C-101B-9397-08002B2CF9AE}" pid="29" name="FSC#COOELAK@1.1001:OwnerExtension">
    <vt:lpwstr>+49 228 20717 2452</vt:lpwstr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29.05.2026</vt:lpwstr>
  </property>
  <property fmtid="{D5CDD505-2E9C-101B-9397-08002B2CF9AE}" pid="34" name="FSC#COOELAK@1.1001:OU">
    <vt:lpwstr>Z3 (Innere Dienste)</vt:lpwstr>
  </property>
  <property fmtid="{D5CDD505-2E9C-101B-9397-08002B2CF9AE}" pid="35" name="FSC#COOELAK@1.1001:ObjBarCode">
    <vt:lpwstr>*COO.7166.100.3.2049395*</vt:lpwstr>
  </property>
  <property fmtid="{D5CDD505-2E9C-101B-9397-08002B2CF9AE}" pid="36" name="FSC#COOELAK@1.1001:RefBarCode">
    <vt:lpwstr>*COO.7166.100.4.2049397*</vt:lpwstr>
  </property>
  <property fmtid="{D5CDD505-2E9C-101B-9397-08002B2CF9AE}" pid="37" name="FSC#COOELAK@1.1001:FileRefBarCode">
    <vt:lpwstr>*EG-01#02014*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Leitung</vt:lpwstr>
  </property>
  <property fmtid="{D5CDD505-2E9C-101B-9397-08002B2CF9AE}" pid="40" name="FSC#COOELAK@1.1001:CurrentUserEmail">
    <vt:lpwstr>Birgit.Stein@engagement-global.de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29.05.2026</vt:lpwstr>
  </property>
  <property fmtid="{D5CDD505-2E9C-101B-9397-08002B2CF9AE}" pid="43" name="FSC#ATSTATECFG@1.1001:SubfileSubject">
    <vt:lpwstr>Anlage_4_Eigenerklaerung_Pruefpersonal</vt:lpwstr>
  </property>
  <property fmtid="{D5CDD505-2E9C-101B-9397-08002B2CF9AE}" pid="44" name="FSC#ATSTATECFG@1.1001:SubfileReference">
    <vt:lpwstr>EG-01#02014#0001#0002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Innere Dienste</vt:lpwstr>
  </property>
  <property fmtid="{D5CDD505-2E9C-101B-9397-08002B2CF9AE}" pid="47" name="FSC#FSCGOVDE@1.1001:ProcedureReference">
    <vt:lpwstr>EG-01#02014#0001</vt:lpwstr>
  </property>
  <property fmtid="{D5CDD505-2E9C-101B-9397-08002B2CF9AE}" pid="48" name="FSC#FSCGOVDE@1.1001:FileSubject">
    <vt:lpwstr>Akte für eine Vergabe ab einer Wertgrenze von 15.000 €.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>EG-01#02014#0001</vt:lpwstr>
  </property>
  <property fmtid="{D5CDD505-2E9C-101B-9397-08002B2CF9AE}" pid="53" name="FSC#FSCGOVDE@1.1001:DocumentSubj">
    <vt:lpwstr>Anlage_4_Eigenerklaerung_Pruefpersonal</vt:lpwstr>
  </property>
  <property fmtid="{D5CDD505-2E9C-101B-9397-08002B2CF9AE}" pid="54" name="FSC#DEPRECONFIG@15.1001:DocumentTitle">
    <vt:lpwstr>Anlage_4_Eigenerklaerung_Pruefpersonal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Birgit Stein</vt:lpwstr>
  </property>
  <property fmtid="{D5CDD505-2E9C-101B-9397-08002B2CF9AE}" pid="59" name="FSC#DEPRECONFIG@15.1001:AuthorMail">
    <vt:lpwstr>Birgit.Stein@engagement-global.de</vt:lpwstr>
  </property>
  <property fmtid="{D5CDD505-2E9C-101B-9397-08002B2CF9AE}" pid="60" name="FSC#DEPRECONFIG@15.1001:AuthorTelephone">
    <vt:lpwstr>+49 228 20717 2452</vt:lpwstr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Z3 (Innere Dienste)</vt:lpwstr>
  </property>
  <property fmtid="{D5CDD505-2E9C-101B-9397-08002B2CF9AE}" pid="63" name="FSC#EGOVBASE@15.1001:VertragsbeginnAkte">
    <vt:lpwstr> </vt:lpwstr>
  </property>
  <property fmtid="{D5CDD505-2E9C-101B-9397-08002B2CF9AE}" pid="64" name="FSC#EGOVBASE@15.1001:VertragsendeAkte">
    <vt:lpwstr> </vt:lpwstr>
  </property>
  <property fmtid="{D5CDD505-2E9C-101B-9397-08002B2CF9AE}" pid="65" name="FSC#EGOVBASE@15.1001:Vertrag unbefristetAkte">
    <vt:lpwstr> </vt:lpwstr>
  </property>
</Properties>
</file>