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54EB7" w14:textId="255D6991" w:rsidR="005C57EF" w:rsidRPr="00731C1C" w:rsidRDefault="00D654E8">
      <w:pPr>
        <w:rPr>
          <w:lang w:val="de-DE"/>
        </w:rPr>
      </w:pPr>
      <w:r w:rsidRPr="00731C1C">
        <w:rPr>
          <w:b/>
          <w:color w:val="1F3A5F"/>
          <w:sz w:val="34"/>
          <w:lang w:val="de-DE"/>
        </w:rPr>
        <w:t xml:space="preserve">Referenzliste </w:t>
      </w:r>
    </w:p>
    <w:p w14:paraId="19F65E00" w14:textId="77777777" w:rsidR="004C0DFB" w:rsidRDefault="004C0DFB">
      <w:pPr>
        <w:rPr>
          <w:color w:val="666666"/>
          <w:sz w:val="19"/>
          <w:lang w:val="de-DE"/>
        </w:rPr>
      </w:pPr>
      <w:r w:rsidRPr="004C0DFB">
        <w:rPr>
          <w:color w:val="666666"/>
          <w:sz w:val="19"/>
          <w:lang w:val="de-DE"/>
        </w:rPr>
        <w:t>Erneuerung Citrix NetScaler (WAF) | TU Darmstadt</w:t>
      </w:r>
      <w:r w:rsidRPr="00731C1C">
        <w:rPr>
          <w:color w:val="666666"/>
          <w:sz w:val="19"/>
          <w:lang w:val="de-DE"/>
        </w:rPr>
        <w:t xml:space="preserve"> </w:t>
      </w:r>
    </w:p>
    <w:p w14:paraId="71A10597" w14:textId="02DE01C4" w:rsidR="005C57EF" w:rsidRPr="00731C1C" w:rsidRDefault="00D654E8">
      <w:pPr>
        <w:rPr>
          <w:lang w:val="de-DE"/>
        </w:rPr>
      </w:pPr>
      <w:r w:rsidRPr="00731C1C">
        <w:rPr>
          <w:color w:val="666666"/>
          <w:sz w:val="19"/>
          <w:lang w:val="de-DE"/>
        </w:rPr>
        <w:t>Technische Universität Darmstadt · Az.: A xxx / xx – xxx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957"/>
        <w:gridCol w:w="4955"/>
      </w:tblGrid>
      <w:tr w:rsidR="005C57EF" w14:paraId="6EE33ED5" w14:textId="77777777">
        <w:tc>
          <w:tcPr>
            <w:tcW w:w="4961" w:type="dxa"/>
            <w:shd w:val="clear" w:color="auto" w:fill="EAEFF5"/>
          </w:tcPr>
          <w:p w14:paraId="496072BC" w14:textId="77777777" w:rsidR="005C57EF" w:rsidRDefault="00D654E8">
            <w:r>
              <w:rPr>
                <w:b/>
              </w:rPr>
              <w:t xml:space="preserve">Bieter / </w:t>
            </w:r>
            <w:proofErr w:type="spellStart"/>
            <w:r>
              <w:rPr>
                <w:b/>
              </w:rPr>
              <w:t>Firma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4961" w:type="dxa"/>
          </w:tcPr>
          <w:p w14:paraId="141E710A" w14:textId="77777777" w:rsidR="005C57EF" w:rsidRDefault="005C57EF"/>
        </w:tc>
      </w:tr>
      <w:tr w:rsidR="005C57EF" w14:paraId="79B8E891" w14:textId="77777777">
        <w:tc>
          <w:tcPr>
            <w:tcW w:w="4961" w:type="dxa"/>
            <w:shd w:val="clear" w:color="auto" w:fill="EAEFF5"/>
          </w:tcPr>
          <w:p w14:paraId="1EEE660B" w14:textId="77777777" w:rsidR="005C57EF" w:rsidRDefault="00D654E8">
            <w:r>
              <w:rPr>
                <w:b/>
              </w:rPr>
              <w:t>Angebotsdatum:</w:t>
            </w:r>
          </w:p>
        </w:tc>
        <w:tc>
          <w:tcPr>
            <w:tcW w:w="4961" w:type="dxa"/>
          </w:tcPr>
          <w:p w14:paraId="3ACD86CB" w14:textId="77777777" w:rsidR="005C57EF" w:rsidRDefault="005C57EF"/>
        </w:tc>
      </w:tr>
    </w:tbl>
    <w:p w14:paraId="45BF062D" w14:textId="77777777" w:rsidR="005C57EF" w:rsidRDefault="005C57EF"/>
    <w:p w14:paraId="4C5CBDCB" w14:textId="77777777" w:rsidR="005C57EF" w:rsidRDefault="00D654E8">
      <w:pPr>
        <w:pStyle w:val="berschrift1"/>
      </w:pPr>
      <w:r>
        <w:t>Hinweise</w:t>
      </w:r>
    </w:p>
    <w:p w14:paraId="1CE9FF99" w14:textId="5626106B" w:rsidR="005C57EF" w:rsidRPr="00731C1C" w:rsidRDefault="00D654E8">
      <w:pPr>
        <w:pStyle w:val="Aufzhlungszeichen"/>
        <w:rPr>
          <w:lang w:val="de-DE"/>
        </w:rPr>
      </w:pPr>
      <w:r w:rsidRPr="00731C1C">
        <w:rPr>
          <w:lang w:val="de-DE"/>
        </w:rPr>
        <w:t>Es sind mindestens 3 Referenzen vergleichbarer Projekte anzugeben</w:t>
      </w:r>
      <w:r w:rsidR="004C0DFB">
        <w:rPr>
          <w:lang w:val="de-DE"/>
        </w:rPr>
        <w:t>.</w:t>
      </w:r>
    </w:p>
    <w:p w14:paraId="57FF44CE" w14:textId="05AE51AD" w:rsidR="005C57EF" w:rsidRPr="004C0DFB" w:rsidRDefault="00D654E8">
      <w:pPr>
        <w:pStyle w:val="Aufzhlungszeichen"/>
        <w:rPr>
          <w:lang w:val="de-DE"/>
        </w:rPr>
      </w:pPr>
      <w:r w:rsidRPr="00731C1C">
        <w:rPr>
          <w:lang w:val="de-DE"/>
        </w:rPr>
        <w:t>Pflicht-Abdeckung: mind. 1 Referenz Hochschul</w:t>
      </w:r>
      <w:r w:rsidR="004C0DFB">
        <w:rPr>
          <w:lang w:val="de-DE"/>
        </w:rPr>
        <w:t>b</w:t>
      </w:r>
      <w:r w:rsidRPr="00731C1C">
        <w:rPr>
          <w:lang w:val="de-DE"/>
        </w:rPr>
        <w:t xml:space="preserve">ereich; mind. 1 Referenz </w:t>
      </w:r>
      <w:r w:rsidR="004C0DFB">
        <w:rPr>
          <w:lang w:val="de-DE"/>
        </w:rPr>
        <w:t xml:space="preserve">mit </w:t>
      </w:r>
      <w:proofErr w:type="gramStart"/>
      <w:r w:rsidRPr="00731C1C">
        <w:rPr>
          <w:lang w:val="de-DE"/>
        </w:rPr>
        <w:t xml:space="preserve">SAP </w:t>
      </w:r>
      <w:r w:rsidR="004C0DFB">
        <w:rPr>
          <w:lang w:val="de-DE"/>
        </w:rPr>
        <w:t>Kontext</w:t>
      </w:r>
      <w:proofErr w:type="gramEnd"/>
    </w:p>
    <w:p w14:paraId="76FF83D3" w14:textId="77777777" w:rsidR="005C57EF" w:rsidRPr="00731C1C" w:rsidRDefault="00D654E8">
      <w:pPr>
        <w:pStyle w:val="Aufzhlungszeichen"/>
        <w:rPr>
          <w:lang w:val="de-DE"/>
        </w:rPr>
      </w:pPr>
      <w:r w:rsidRPr="00731C1C">
        <w:rPr>
          <w:lang w:val="de-DE"/>
        </w:rPr>
        <w:t>Alle Referenzgeber müssen für Rückfragen des Auftraggebers erreichbar sein.</w:t>
      </w:r>
    </w:p>
    <w:p w14:paraId="4371328F" w14:textId="77777777" w:rsidR="005C57EF" w:rsidRPr="00731C1C" w:rsidRDefault="00D654E8">
      <w:pPr>
        <w:pStyle w:val="Aufzhlungszeichen"/>
        <w:rPr>
          <w:lang w:val="de-DE"/>
        </w:rPr>
      </w:pPr>
      <w:r w:rsidRPr="00731C1C">
        <w:rPr>
          <w:lang w:val="de-DE"/>
        </w:rPr>
        <w:t>Das HPQR-Zertifikat der ABSt Hessen e. V. wird anerkannt; diese Referenzliste ist dennoch auszufüllen (Entscheider haben keinen ABSt-Zugang).</w:t>
      </w:r>
    </w:p>
    <w:p w14:paraId="01248A43" w14:textId="77777777" w:rsidR="005C57EF" w:rsidRDefault="00D654E8">
      <w:pPr>
        <w:pStyle w:val="berschrift2"/>
      </w:pPr>
      <w:proofErr w:type="spellStart"/>
      <w:r>
        <w:t>Referenz</w:t>
      </w:r>
      <w:proofErr w:type="spellEnd"/>
      <w:r>
        <w:t xml:space="preserve"> 1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3685"/>
        <w:gridCol w:w="5953"/>
      </w:tblGrid>
      <w:tr w:rsidR="005C57EF" w14:paraId="23492C24" w14:textId="77777777">
        <w:tc>
          <w:tcPr>
            <w:tcW w:w="3685" w:type="dxa"/>
            <w:shd w:val="clear" w:color="auto" w:fill="EAEFF5"/>
          </w:tcPr>
          <w:p w14:paraId="71D8E2CF" w14:textId="77777777" w:rsidR="005C57EF" w:rsidRDefault="00D654E8">
            <w:r>
              <w:rPr>
                <w:b/>
              </w:rPr>
              <w:t>Projekttitel / Kurzbezeichnung</w:t>
            </w:r>
          </w:p>
        </w:tc>
        <w:tc>
          <w:tcPr>
            <w:tcW w:w="5953" w:type="dxa"/>
          </w:tcPr>
          <w:p w14:paraId="2882216D" w14:textId="77777777" w:rsidR="005C57EF" w:rsidRDefault="005C57EF"/>
        </w:tc>
      </w:tr>
      <w:tr w:rsidR="005C57EF" w14:paraId="047158FB" w14:textId="77777777">
        <w:tc>
          <w:tcPr>
            <w:tcW w:w="3685" w:type="dxa"/>
            <w:shd w:val="clear" w:color="auto" w:fill="EAEFF5"/>
          </w:tcPr>
          <w:p w14:paraId="492F16E0" w14:textId="77777777" w:rsidR="005C57EF" w:rsidRDefault="00D654E8">
            <w:r>
              <w:rPr>
                <w:b/>
              </w:rPr>
              <w:t>Auftraggeber (Name)</w:t>
            </w:r>
          </w:p>
        </w:tc>
        <w:tc>
          <w:tcPr>
            <w:tcW w:w="5953" w:type="dxa"/>
          </w:tcPr>
          <w:p w14:paraId="2E8D7940" w14:textId="77777777" w:rsidR="005C57EF" w:rsidRDefault="005C57EF"/>
        </w:tc>
      </w:tr>
      <w:tr w:rsidR="005C57EF" w:rsidRPr="004C0DFB" w14:paraId="7BF05E90" w14:textId="77777777">
        <w:tc>
          <w:tcPr>
            <w:tcW w:w="3685" w:type="dxa"/>
            <w:shd w:val="clear" w:color="auto" w:fill="EAEFF5"/>
          </w:tcPr>
          <w:p w14:paraId="0B6F48AA" w14:textId="77777777" w:rsidR="005C57EF" w:rsidRPr="00731C1C" w:rsidRDefault="00D654E8">
            <w:pPr>
              <w:rPr>
                <w:lang w:val="de-DE"/>
              </w:rPr>
            </w:pPr>
            <w:r w:rsidRPr="00731C1C">
              <w:rPr>
                <w:b/>
                <w:lang w:val="de-DE"/>
              </w:rPr>
              <w:t>Branche / Sektor (Hochschule · öffentlich · privat)</w:t>
            </w:r>
          </w:p>
        </w:tc>
        <w:tc>
          <w:tcPr>
            <w:tcW w:w="5953" w:type="dxa"/>
          </w:tcPr>
          <w:p w14:paraId="47434D11" w14:textId="77777777" w:rsidR="005C57EF" w:rsidRPr="00731C1C" w:rsidRDefault="005C57EF">
            <w:pPr>
              <w:rPr>
                <w:lang w:val="de-DE"/>
              </w:rPr>
            </w:pPr>
          </w:p>
        </w:tc>
      </w:tr>
      <w:tr w:rsidR="005C57EF" w:rsidRPr="004C0DFB" w14:paraId="1AA6C25D" w14:textId="77777777">
        <w:tc>
          <w:tcPr>
            <w:tcW w:w="3685" w:type="dxa"/>
            <w:shd w:val="clear" w:color="auto" w:fill="EAEFF5"/>
          </w:tcPr>
          <w:p w14:paraId="208770E7" w14:textId="77777777" w:rsidR="005C57EF" w:rsidRPr="00731C1C" w:rsidRDefault="00D654E8">
            <w:pPr>
              <w:rPr>
                <w:lang w:val="de-DE"/>
              </w:rPr>
            </w:pPr>
            <w:r w:rsidRPr="00731C1C">
              <w:rPr>
                <w:b/>
                <w:lang w:val="de-DE"/>
              </w:rPr>
              <w:t>Projektvolumen (€ netto und/oder Personentage)</w:t>
            </w:r>
          </w:p>
        </w:tc>
        <w:tc>
          <w:tcPr>
            <w:tcW w:w="5953" w:type="dxa"/>
          </w:tcPr>
          <w:p w14:paraId="07030A17" w14:textId="77777777" w:rsidR="005C57EF" w:rsidRPr="00731C1C" w:rsidRDefault="005C57EF">
            <w:pPr>
              <w:rPr>
                <w:lang w:val="de-DE"/>
              </w:rPr>
            </w:pPr>
          </w:p>
        </w:tc>
      </w:tr>
      <w:tr w:rsidR="005C57EF" w14:paraId="6759ABF5" w14:textId="77777777">
        <w:tc>
          <w:tcPr>
            <w:tcW w:w="3685" w:type="dxa"/>
            <w:shd w:val="clear" w:color="auto" w:fill="EAEFF5"/>
          </w:tcPr>
          <w:p w14:paraId="0A7B317F" w14:textId="428F458F" w:rsidR="005C57EF" w:rsidRDefault="004C0DFB">
            <w:r>
              <w:rPr>
                <w:b/>
              </w:rPr>
              <w:t xml:space="preserve">SAP </w:t>
            </w:r>
            <w:proofErr w:type="spellStart"/>
            <w:r>
              <w:rPr>
                <w:b/>
              </w:rPr>
              <w:t>Kontext</w:t>
            </w:r>
            <w:proofErr w:type="spellEnd"/>
          </w:p>
        </w:tc>
        <w:tc>
          <w:tcPr>
            <w:tcW w:w="5953" w:type="dxa"/>
          </w:tcPr>
          <w:p w14:paraId="33268218" w14:textId="77777777" w:rsidR="005C57EF" w:rsidRDefault="005C57EF"/>
        </w:tc>
      </w:tr>
      <w:tr w:rsidR="005C57EF" w:rsidRPr="004C0DFB" w14:paraId="3D37D0D9" w14:textId="77777777">
        <w:tc>
          <w:tcPr>
            <w:tcW w:w="3685" w:type="dxa"/>
            <w:shd w:val="clear" w:color="auto" w:fill="EAEFF5"/>
          </w:tcPr>
          <w:p w14:paraId="7626BCA7" w14:textId="77777777" w:rsidR="005C57EF" w:rsidRPr="00731C1C" w:rsidRDefault="00D654E8">
            <w:pPr>
              <w:rPr>
                <w:lang w:val="de-DE"/>
              </w:rPr>
            </w:pPr>
            <w:r w:rsidRPr="00731C1C">
              <w:rPr>
                <w:b/>
                <w:lang w:val="de-DE"/>
              </w:rPr>
              <w:t>Leistungsinhalt (Beratung / Entwicklung / Migration / Betrieb / Schulung)</w:t>
            </w:r>
          </w:p>
        </w:tc>
        <w:tc>
          <w:tcPr>
            <w:tcW w:w="5953" w:type="dxa"/>
          </w:tcPr>
          <w:p w14:paraId="47204D07" w14:textId="77777777" w:rsidR="005C57EF" w:rsidRPr="00731C1C" w:rsidRDefault="005C57EF">
            <w:pPr>
              <w:rPr>
                <w:lang w:val="de-DE"/>
              </w:rPr>
            </w:pPr>
          </w:p>
        </w:tc>
      </w:tr>
      <w:tr w:rsidR="005C57EF" w14:paraId="64BA612D" w14:textId="77777777">
        <w:tc>
          <w:tcPr>
            <w:tcW w:w="3685" w:type="dxa"/>
            <w:shd w:val="clear" w:color="auto" w:fill="EAEFF5"/>
          </w:tcPr>
          <w:p w14:paraId="2153DD5D" w14:textId="77777777" w:rsidR="005C57EF" w:rsidRDefault="00D654E8">
            <w:proofErr w:type="spellStart"/>
            <w:r>
              <w:rPr>
                <w:b/>
              </w:rPr>
              <w:t>Eigene</w:t>
            </w:r>
            <w:proofErr w:type="spellEnd"/>
            <w:r>
              <w:rPr>
                <w:b/>
              </w:rPr>
              <w:t xml:space="preserve"> Rolle und </w:t>
            </w:r>
            <w:proofErr w:type="spellStart"/>
            <w:r>
              <w:rPr>
                <w:b/>
              </w:rPr>
              <w:t>Leistungsanteil</w:t>
            </w:r>
            <w:proofErr w:type="spellEnd"/>
          </w:p>
        </w:tc>
        <w:tc>
          <w:tcPr>
            <w:tcW w:w="5953" w:type="dxa"/>
          </w:tcPr>
          <w:p w14:paraId="29600C08" w14:textId="77777777" w:rsidR="005C57EF" w:rsidRDefault="005C57EF"/>
        </w:tc>
      </w:tr>
      <w:tr w:rsidR="005C57EF" w:rsidRPr="004C0DFB" w14:paraId="7576ED0E" w14:textId="77777777">
        <w:tc>
          <w:tcPr>
            <w:tcW w:w="3685" w:type="dxa"/>
            <w:shd w:val="clear" w:color="auto" w:fill="EAEFF5"/>
          </w:tcPr>
          <w:p w14:paraId="1E93B371" w14:textId="77777777" w:rsidR="005C57EF" w:rsidRPr="00731C1C" w:rsidRDefault="00D654E8">
            <w:pPr>
              <w:rPr>
                <w:lang w:val="de-DE"/>
              </w:rPr>
            </w:pPr>
            <w:r w:rsidRPr="00731C1C">
              <w:rPr>
                <w:b/>
                <w:lang w:val="de-DE"/>
              </w:rPr>
              <w:t>Ansprechpartner beim Auftraggeber (Name, Funktion, Tel., E-Mail – für Rückfragen erreichbar)</w:t>
            </w:r>
          </w:p>
        </w:tc>
        <w:tc>
          <w:tcPr>
            <w:tcW w:w="5953" w:type="dxa"/>
          </w:tcPr>
          <w:p w14:paraId="2357AC3A" w14:textId="77777777" w:rsidR="005C57EF" w:rsidRPr="00731C1C" w:rsidRDefault="005C57EF">
            <w:pPr>
              <w:rPr>
                <w:lang w:val="de-DE"/>
              </w:rPr>
            </w:pPr>
          </w:p>
        </w:tc>
      </w:tr>
    </w:tbl>
    <w:p w14:paraId="206DFBAA" w14:textId="77777777" w:rsidR="005C57EF" w:rsidRDefault="005C57EF">
      <w:pPr>
        <w:rPr>
          <w:lang w:val="de-DE"/>
        </w:rPr>
      </w:pPr>
    </w:p>
    <w:p w14:paraId="52B5165D" w14:textId="77777777" w:rsidR="004C0DFB" w:rsidRDefault="004C0DFB">
      <w:pPr>
        <w:rPr>
          <w:lang w:val="de-DE"/>
        </w:rPr>
      </w:pPr>
    </w:p>
    <w:p w14:paraId="7A0AEC51" w14:textId="77777777" w:rsidR="004C0DFB" w:rsidRDefault="004C0DFB">
      <w:pPr>
        <w:rPr>
          <w:lang w:val="de-DE"/>
        </w:rPr>
      </w:pPr>
    </w:p>
    <w:p w14:paraId="26EE824D" w14:textId="77777777" w:rsidR="004C0DFB" w:rsidRDefault="004C0DFB">
      <w:pPr>
        <w:rPr>
          <w:lang w:val="de-DE"/>
        </w:rPr>
      </w:pPr>
    </w:p>
    <w:p w14:paraId="34714355" w14:textId="77777777" w:rsidR="004C0DFB" w:rsidRDefault="004C0DFB">
      <w:pPr>
        <w:rPr>
          <w:lang w:val="de-DE"/>
        </w:rPr>
      </w:pPr>
    </w:p>
    <w:p w14:paraId="0905530B" w14:textId="77777777" w:rsidR="004C0DFB" w:rsidRPr="00731C1C" w:rsidRDefault="004C0DFB">
      <w:pPr>
        <w:rPr>
          <w:lang w:val="de-DE"/>
        </w:rPr>
      </w:pPr>
    </w:p>
    <w:p w14:paraId="365C600E" w14:textId="77777777" w:rsidR="005C57EF" w:rsidRPr="00731C1C" w:rsidRDefault="00D654E8">
      <w:pPr>
        <w:pStyle w:val="berschrift1"/>
        <w:rPr>
          <w:lang w:val="de-DE"/>
        </w:rPr>
      </w:pPr>
      <w:proofErr w:type="gramStart"/>
      <w:r w:rsidRPr="00731C1C">
        <w:rPr>
          <w:lang w:val="de-DE"/>
        </w:rPr>
        <w:lastRenderedPageBreak/>
        <w:t>C  Bestätigung</w:t>
      </w:r>
      <w:proofErr w:type="gramEnd"/>
    </w:p>
    <w:p w14:paraId="10DDD4E0" w14:textId="77777777" w:rsidR="005C57EF" w:rsidRPr="00731C1C" w:rsidRDefault="00D654E8">
      <w:pPr>
        <w:rPr>
          <w:lang w:val="de-DE"/>
        </w:rPr>
      </w:pPr>
      <w:r w:rsidRPr="00731C1C">
        <w:rPr>
          <w:lang w:val="de-DE"/>
        </w:rPr>
        <w:t>Der Bieter bestätigt Vollständigkeit und Richtigkeit der Angaben sowie die Erreichbarkeit der Referenzgeber für Rückfragen.</w:t>
      </w:r>
    </w:p>
    <w:p w14:paraId="293C5C69" w14:textId="77777777" w:rsidR="005C57EF" w:rsidRPr="00731C1C" w:rsidRDefault="005C57EF">
      <w:pPr>
        <w:rPr>
          <w:lang w:val="de-DE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955"/>
        <w:gridCol w:w="4957"/>
      </w:tblGrid>
      <w:tr w:rsidR="005C57EF" w14:paraId="5DC0BCC7" w14:textId="77777777">
        <w:tc>
          <w:tcPr>
            <w:tcW w:w="4961" w:type="dxa"/>
          </w:tcPr>
          <w:p w14:paraId="0BB1E31E" w14:textId="77777777" w:rsidR="005C57EF" w:rsidRDefault="00D654E8">
            <w:r w:rsidRPr="00731C1C">
              <w:rPr>
                <w:lang w:val="de-DE"/>
              </w:rPr>
              <w:br/>
            </w:r>
            <w:r w:rsidRPr="00731C1C">
              <w:rPr>
                <w:lang w:val="de-DE"/>
              </w:rPr>
              <w:br/>
            </w:r>
            <w:r>
              <w:t>Ort, Datum</w:t>
            </w:r>
          </w:p>
        </w:tc>
        <w:tc>
          <w:tcPr>
            <w:tcW w:w="4961" w:type="dxa"/>
          </w:tcPr>
          <w:p w14:paraId="4262A780" w14:textId="77777777" w:rsidR="005C57EF" w:rsidRDefault="00D654E8">
            <w:r>
              <w:br/>
            </w:r>
            <w:r>
              <w:br/>
              <w:t>Stempel und rechtsverbindliche Unterschrift</w:t>
            </w:r>
          </w:p>
        </w:tc>
      </w:tr>
    </w:tbl>
    <w:p w14:paraId="461711FB" w14:textId="77777777" w:rsidR="00D654E8" w:rsidRDefault="00D654E8"/>
    <w:sectPr w:rsidR="00D654E8" w:rsidSect="00034616">
      <w:headerReference w:type="default" r:id="rId8"/>
      <w:pgSz w:w="11906" w:h="16838"/>
      <w:pgMar w:top="964" w:right="907" w:bottom="85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C170" w14:textId="77777777" w:rsidR="00E25E87" w:rsidRDefault="00E25E87">
      <w:pPr>
        <w:spacing w:after="0" w:line="240" w:lineRule="auto"/>
      </w:pPr>
      <w:r>
        <w:separator/>
      </w:r>
    </w:p>
  </w:endnote>
  <w:endnote w:type="continuationSeparator" w:id="0">
    <w:p w14:paraId="61C76964" w14:textId="77777777" w:rsidR="00E25E87" w:rsidRDefault="00E25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6924A" w14:textId="77777777" w:rsidR="00E25E87" w:rsidRDefault="00E25E87">
      <w:pPr>
        <w:spacing w:after="0" w:line="240" w:lineRule="auto"/>
      </w:pPr>
      <w:r>
        <w:separator/>
      </w:r>
    </w:p>
  </w:footnote>
  <w:footnote w:type="continuationSeparator" w:id="0">
    <w:p w14:paraId="5353CAA9" w14:textId="77777777" w:rsidR="00E25E87" w:rsidRDefault="00E25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A3BE" w14:textId="07BE7636" w:rsidR="005C57EF" w:rsidRPr="00731C1C" w:rsidRDefault="00731C1C" w:rsidP="00731C1C">
    <w:pPr>
      <w:pStyle w:val="Kopfzeile"/>
      <w:jc w:val="right"/>
    </w:pPr>
    <w:r>
      <w:rPr>
        <w:noProof/>
      </w:rPr>
      <w:drawing>
        <wp:inline distT="0" distB="0" distL="0" distR="0" wp14:anchorId="30C99ADC" wp14:editId="4146A7F6">
          <wp:extent cx="1121830" cy="517156"/>
          <wp:effectExtent l="0" t="0" r="2540" b="0"/>
          <wp:docPr id="1173352790" name="Grafik 1173352790" descr="https://idw-online.de/de/institutionlogo35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dw-online.de/de/institutionlogo3598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76" cy="533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8825834">
    <w:abstractNumId w:val="8"/>
  </w:num>
  <w:num w:numId="2" w16cid:durableId="15232040">
    <w:abstractNumId w:val="6"/>
  </w:num>
  <w:num w:numId="3" w16cid:durableId="321734284">
    <w:abstractNumId w:val="5"/>
  </w:num>
  <w:num w:numId="4" w16cid:durableId="314385003">
    <w:abstractNumId w:val="4"/>
  </w:num>
  <w:num w:numId="5" w16cid:durableId="751783793">
    <w:abstractNumId w:val="7"/>
  </w:num>
  <w:num w:numId="6" w16cid:durableId="319971057">
    <w:abstractNumId w:val="3"/>
  </w:num>
  <w:num w:numId="7" w16cid:durableId="1521972691">
    <w:abstractNumId w:val="2"/>
  </w:num>
  <w:num w:numId="8" w16cid:durableId="576864757">
    <w:abstractNumId w:val="1"/>
  </w:num>
  <w:num w:numId="9" w16cid:durableId="172478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C0DFB"/>
    <w:rsid w:val="005C57EF"/>
    <w:rsid w:val="005D06AD"/>
    <w:rsid w:val="00731C1C"/>
    <w:rsid w:val="00AA1D8D"/>
    <w:rsid w:val="00B47730"/>
    <w:rsid w:val="00B47734"/>
    <w:rsid w:val="00CB0664"/>
    <w:rsid w:val="00D654E8"/>
    <w:rsid w:val="00E25E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9C3F7"/>
  <w14:defaultImageDpi w14:val="300"/>
  <w15:docId w15:val="{6ADF011B-AF3E-4D65-B0A1-E7526BF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Calibri" w:hAnsi="Calibri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silke.kubelka@tu-darmstadt.de</dc:creator>
  <cp:keywords/>
  <dc:description>generated by python-docx</dc:description>
  <cp:lastModifiedBy>sk16kuda</cp:lastModifiedBy>
  <cp:revision>2</cp:revision>
  <dcterms:created xsi:type="dcterms:W3CDTF">2026-07-05T12:55:00Z</dcterms:created>
  <dcterms:modified xsi:type="dcterms:W3CDTF">2026-07-05T12:55:00Z</dcterms:modified>
  <cp:category/>
</cp:coreProperties>
</file>