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BF593" w14:textId="4D08DCFF" w:rsidR="00D241C8" w:rsidRPr="00D241C8" w:rsidRDefault="00B8680C" w:rsidP="00D241C8">
      <w:pPr>
        <w:pStyle w:val="berschrift1"/>
      </w:pPr>
      <w:proofErr w:type="spellStart"/>
      <w:r>
        <w:t>Leistungsverzeichnis</w:t>
      </w:r>
      <w:proofErr w:type="spellEnd"/>
      <w:r>
        <w:t xml:space="preserve"> </w:t>
      </w:r>
      <w:proofErr w:type="spellStart"/>
      <w:r>
        <w:t>Exponatbau</w:t>
      </w:r>
      <w:proofErr w:type="spellEnd"/>
    </w:p>
    <w:p w14:paraId="6BE8E0F7" w14:textId="600B57B8" w:rsidR="00D241C8" w:rsidRDefault="00B8680C">
      <w:r>
        <w:t xml:space="preserve">Bieter tragen bitte Netto- und </w:t>
      </w:r>
      <w:proofErr w:type="spellStart"/>
      <w:r>
        <w:t>Bruttopreise</w:t>
      </w:r>
      <w:proofErr w:type="spellEnd"/>
      <w:r>
        <w:t xml:space="preserve"> in die </w:t>
      </w:r>
      <w:proofErr w:type="spellStart"/>
      <w:r>
        <w:t>vorgesehenen</w:t>
      </w:r>
      <w:proofErr w:type="spellEnd"/>
      <w:r>
        <w:t xml:space="preserve"> Felder </w:t>
      </w:r>
      <w:proofErr w:type="spellStart"/>
      <w:r>
        <w:t>ein</w:t>
      </w:r>
      <w:proofErr w:type="spellEnd"/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550"/>
        <w:gridCol w:w="2039"/>
        <w:gridCol w:w="1017"/>
        <w:gridCol w:w="617"/>
        <w:gridCol w:w="1195"/>
        <w:gridCol w:w="1195"/>
        <w:gridCol w:w="1350"/>
      </w:tblGrid>
      <w:tr w:rsidR="00D0271F" w:rsidRPr="00D241C8" w14:paraId="77D92DFE" w14:textId="77777777" w:rsidTr="00D43BDB">
        <w:trPr>
          <w:jc w:val="center"/>
        </w:trPr>
        <w:tc>
          <w:tcPr>
            <w:tcW w:w="519" w:type="dxa"/>
          </w:tcPr>
          <w:p w14:paraId="401CF45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ID</w:t>
            </w:r>
          </w:p>
        </w:tc>
        <w:tc>
          <w:tcPr>
            <w:tcW w:w="1875" w:type="dxa"/>
          </w:tcPr>
          <w:p w14:paraId="31D7730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Exponat</w:t>
            </w:r>
          </w:p>
        </w:tc>
        <w:tc>
          <w:tcPr>
            <w:tcW w:w="945" w:type="dxa"/>
          </w:tcPr>
          <w:p w14:paraId="31645B7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Einh.</w:t>
            </w:r>
          </w:p>
        </w:tc>
        <w:tc>
          <w:tcPr>
            <w:tcW w:w="581" w:type="dxa"/>
          </w:tcPr>
          <w:p w14:paraId="721687A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Anz.</w:t>
            </w:r>
          </w:p>
        </w:tc>
        <w:tc>
          <w:tcPr>
            <w:tcW w:w="1107" w:type="dxa"/>
          </w:tcPr>
          <w:p w14:paraId="655DEE5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Einzelpreis netto €</w:t>
            </w:r>
          </w:p>
        </w:tc>
        <w:tc>
          <w:tcPr>
            <w:tcW w:w="1107" w:type="dxa"/>
          </w:tcPr>
          <w:p w14:paraId="35D0C36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proofErr w:type="spellStart"/>
            <w:r w:rsidRPr="00D241C8">
              <w:rPr>
                <w:rFonts w:ascii="Arial" w:hAnsi="Arial" w:cs="Arial"/>
                <w:szCs w:val="20"/>
              </w:rPr>
              <w:t>Einzelpreis</w:t>
            </w:r>
            <w:proofErr w:type="spellEnd"/>
            <w:r w:rsidRPr="00D241C8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D241C8">
              <w:rPr>
                <w:rFonts w:ascii="Arial" w:hAnsi="Arial" w:cs="Arial"/>
                <w:szCs w:val="20"/>
              </w:rPr>
              <w:t>brutto</w:t>
            </w:r>
            <w:proofErr w:type="spellEnd"/>
            <w:r w:rsidRPr="00D241C8">
              <w:rPr>
                <w:rFonts w:ascii="Arial" w:hAnsi="Arial" w:cs="Arial"/>
                <w:szCs w:val="20"/>
              </w:rPr>
              <w:t xml:space="preserve"> €</w:t>
            </w:r>
          </w:p>
        </w:tc>
        <w:tc>
          <w:tcPr>
            <w:tcW w:w="1248" w:type="dxa"/>
          </w:tcPr>
          <w:p w14:paraId="24E4C7F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Gesamtpreis brutto €</w:t>
            </w:r>
          </w:p>
        </w:tc>
      </w:tr>
      <w:tr w:rsidR="00D0271F" w:rsidRPr="00D241C8" w14:paraId="287AB17D" w14:textId="77777777" w:rsidTr="00D43BDB">
        <w:trPr>
          <w:jc w:val="center"/>
        </w:trPr>
        <w:tc>
          <w:tcPr>
            <w:tcW w:w="519" w:type="dxa"/>
          </w:tcPr>
          <w:p w14:paraId="61C6577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002</w:t>
            </w:r>
          </w:p>
        </w:tc>
        <w:tc>
          <w:tcPr>
            <w:tcW w:w="1875" w:type="dxa"/>
          </w:tcPr>
          <w:p w14:paraId="11175E1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Gästebuch</w:t>
            </w:r>
          </w:p>
        </w:tc>
        <w:tc>
          <w:tcPr>
            <w:tcW w:w="945" w:type="dxa"/>
          </w:tcPr>
          <w:p w14:paraId="488209C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3FBDD43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7082E8F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573A931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7D28FCE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74E24BD5" w14:textId="77777777" w:rsidTr="00D43BDB">
        <w:trPr>
          <w:jc w:val="center"/>
        </w:trPr>
        <w:tc>
          <w:tcPr>
            <w:tcW w:w="519" w:type="dxa"/>
          </w:tcPr>
          <w:p w14:paraId="05F7C93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004</w:t>
            </w:r>
          </w:p>
        </w:tc>
        <w:tc>
          <w:tcPr>
            <w:tcW w:w="1875" w:type="dxa"/>
          </w:tcPr>
          <w:p w14:paraId="0DEF6E1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Großes Xylophon / Großes Xylophon</w:t>
            </w:r>
          </w:p>
        </w:tc>
        <w:tc>
          <w:tcPr>
            <w:tcW w:w="945" w:type="dxa"/>
          </w:tcPr>
          <w:p w14:paraId="356049A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49F6032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7DE2C7B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1F096CE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47A3E05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4D20483F" w14:textId="77777777" w:rsidTr="00D43BDB">
        <w:trPr>
          <w:jc w:val="center"/>
        </w:trPr>
        <w:tc>
          <w:tcPr>
            <w:tcW w:w="519" w:type="dxa"/>
          </w:tcPr>
          <w:p w14:paraId="28842F9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005</w:t>
            </w:r>
          </w:p>
        </w:tc>
        <w:tc>
          <w:tcPr>
            <w:tcW w:w="1875" w:type="dxa"/>
          </w:tcPr>
          <w:p w14:paraId="7222FF4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Baue eine Xylophonbahn / Melodiebaustelle</w:t>
            </w:r>
          </w:p>
        </w:tc>
        <w:tc>
          <w:tcPr>
            <w:tcW w:w="945" w:type="dxa"/>
          </w:tcPr>
          <w:p w14:paraId="43A8734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305B4A0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3933C33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2C90B15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45F1178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0A6A7E69" w14:textId="77777777" w:rsidTr="00D43BDB">
        <w:trPr>
          <w:jc w:val="center"/>
        </w:trPr>
        <w:tc>
          <w:tcPr>
            <w:tcW w:w="519" w:type="dxa"/>
          </w:tcPr>
          <w:p w14:paraId="6A80672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006</w:t>
            </w:r>
          </w:p>
        </w:tc>
        <w:tc>
          <w:tcPr>
            <w:tcW w:w="1875" w:type="dxa"/>
          </w:tcPr>
          <w:p w14:paraId="5B036F2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Riesige Gitarrensaite / Riesensaite</w:t>
            </w:r>
          </w:p>
        </w:tc>
        <w:tc>
          <w:tcPr>
            <w:tcW w:w="945" w:type="dxa"/>
          </w:tcPr>
          <w:p w14:paraId="2DCC3FC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0FB68A0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68D93FB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37BBC4A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3972F69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31878C00" w14:textId="77777777" w:rsidTr="00D43BDB">
        <w:trPr>
          <w:jc w:val="center"/>
        </w:trPr>
        <w:tc>
          <w:tcPr>
            <w:tcW w:w="519" w:type="dxa"/>
          </w:tcPr>
          <w:p w14:paraId="3280322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007</w:t>
            </w:r>
          </w:p>
        </w:tc>
        <w:tc>
          <w:tcPr>
            <w:tcW w:w="1875" w:type="dxa"/>
          </w:tcPr>
          <w:p w14:paraId="7B11AC6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Gitarre / Chordophon</w:t>
            </w:r>
          </w:p>
        </w:tc>
        <w:tc>
          <w:tcPr>
            <w:tcW w:w="945" w:type="dxa"/>
          </w:tcPr>
          <w:p w14:paraId="700F02B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0AE9167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2B0F3B7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295CA7C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629CB98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2CDA37C4" w14:textId="77777777" w:rsidTr="00D43BDB">
        <w:trPr>
          <w:jc w:val="center"/>
        </w:trPr>
        <w:tc>
          <w:tcPr>
            <w:tcW w:w="519" w:type="dxa"/>
          </w:tcPr>
          <w:p w14:paraId="3812A8C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008</w:t>
            </w:r>
          </w:p>
        </w:tc>
        <w:tc>
          <w:tcPr>
            <w:tcW w:w="1875" w:type="dxa"/>
          </w:tcPr>
          <w:p w14:paraId="3EE2A14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Laserharfe</w:t>
            </w:r>
          </w:p>
        </w:tc>
        <w:tc>
          <w:tcPr>
            <w:tcW w:w="945" w:type="dxa"/>
          </w:tcPr>
          <w:p w14:paraId="175214B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42F13D8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3BD1E20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7DFDDF5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0F6EE88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5D62DBA0" w14:textId="77777777" w:rsidTr="00D43BDB">
        <w:trPr>
          <w:jc w:val="center"/>
        </w:trPr>
        <w:tc>
          <w:tcPr>
            <w:tcW w:w="519" w:type="dxa"/>
          </w:tcPr>
          <w:p w14:paraId="4A9A15B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010</w:t>
            </w:r>
          </w:p>
        </w:tc>
        <w:tc>
          <w:tcPr>
            <w:tcW w:w="1875" w:type="dxa"/>
          </w:tcPr>
          <w:p w14:paraId="143F300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Klaviertreppe / Tonleiter</w:t>
            </w:r>
          </w:p>
        </w:tc>
        <w:tc>
          <w:tcPr>
            <w:tcW w:w="945" w:type="dxa"/>
          </w:tcPr>
          <w:p w14:paraId="572302C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752EF5B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2594803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5513CE8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73E6193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19DA1272" w14:textId="77777777" w:rsidTr="00D43BDB">
        <w:trPr>
          <w:jc w:val="center"/>
        </w:trPr>
        <w:tc>
          <w:tcPr>
            <w:tcW w:w="519" w:type="dxa"/>
          </w:tcPr>
          <w:p w14:paraId="3490783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011</w:t>
            </w:r>
          </w:p>
        </w:tc>
        <w:tc>
          <w:tcPr>
            <w:tcW w:w="1875" w:type="dxa"/>
          </w:tcPr>
          <w:p w14:paraId="2561CAA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Begehbares Klavier / Bodenklavier</w:t>
            </w:r>
          </w:p>
        </w:tc>
        <w:tc>
          <w:tcPr>
            <w:tcW w:w="945" w:type="dxa"/>
          </w:tcPr>
          <w:p w14:paraId="33A914C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788E1C0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7ED5682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67B06E2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767FA49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28C20729" w14:textId="77777777" w:rsidTr="00D43BDB">
        <w:trPr>
          <w:jc w:val="center"/>
        </w:trPr>
        <w:tc>
          <w:tcPr>
            <w:tcW w:w="519" w:type="dxa"/>
          </w:tcPr>
          <w:p w14:paraId="5E024DF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012</w:t>
            </w:r>
          </w:p>
        </w:tc>
        <w:tc>
          <w:tcPr>
            <w:tcW w:w="1875" w:type="dxa"/>
          </w:tcPr>
          <w:p w14:paraId="19750F0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Orchester / Oberkrainer</w:t>
            </w:r>
          </w:p>
        </w:tc>
        <w:tc>
          <w:tcPr>
            <w:tcW w:w="945" w:type="dxa"/>
          </w:tcPr>
          <w:p w14:paraId="3ACEA91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253A4CA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489C307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4280D65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63AAC12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32A41D37" w14:textId="77777777" w:rsidTr="00D43BDB">
        <w:trPr>
          <w:jc w:val="center"/>
        </w:trPr>
        <w:tc>
          <w:tcPr>
            <w:tcW w:w="519" w:type="dxa"/>
          </w:tcPr>
          <w:p w14:paraId="369976A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013</w:t>
            </w:r>
          </w:p>
        </w:tc>
        <w:tc>
          <w:tcPr>
            <w:tcW w:w="1875" w:type="dxa"/>
          </w:tcPr>
          <w:p w14:paraId="3868C3F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Wasserorgel</w:t>
            </w:r>
          </w:p>
        </w:tc>
        <w:tc>
          <w:tcPr>
            <w:tcW w:w="945" w:type="dxa"/>
          </w:tcPr>
          <w:p w14:paraId="2632035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67B7E89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1561DE1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05BAD43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6B6C3E6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484A7E97" w14:textId="77777777" w:rsidTr="00D43BDB">
        <w:trPr>
          <w:jc w:val="center"/>
        </w:trPr>
        <w:tc>
          <w:tcPr>
            <w:tcW w:w="519" w:type="dxa"/>
          </w:tcPr>
          <w:p w14:paraId="5D01883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015</w:t>
            </w:r>
          </w:p>
        </w:tc>
        <w:tc>
          <w:tcPr>
            <w:tcW w:w="1875" w:type="dxa"/>
          </w:tcPr>
          <w:p w14:paraId="1ED4946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Filmmusik / Sounddesign</w:t>
            </w:r>
          </w:p>
        </w:tc>
        <w:tc>
          <w:tcPr>
            <w:tcW w:w="945" w:type="dxa"/>
          </w:tcPr>
          <w:p w14:paraId="5C4D2F9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1828AD3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6B89271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462A2A3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5AA35D9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3F0DE353" w14:textId="77777777" w:rsidTr="00D43BDB">
        <w:trPr>
          <w:jc w:val="center"/>
        </w:trPr>
        <w:tc>
          <w:tcPr>
            <w:tcW w:w="519" w:type="dxa"/>
          </w:tcPr>
          <w:p w14:paraId="6CE72FA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016</w:t>
            </w:r>
          </w:p>
        </w:tc>
        <w:tc>
          <w:tcPr>
            <w:tcW w:w="1875" w:type="dxa"/>
          </w:tcPr>
          <w:p w14:paraId="7C1D3BB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Foley-Studio</w:t>
            </w:r>
          </w:p>
        </w:tc>
        <w:tc>
          <w:tcPr>
            <w:tcW w:w="945" w:type="dxa"/>
          </w:tcPr>
          <w:p w14:paraId="0887DD8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5F4A50F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41120F0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0DF9BE2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41002EB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5C53B667" w14:textId="77777777" w:rsidTr="00D43BDB">
        <w:trPr>
          <w:jc w:val="center"/>
        </w:trPr>
        <w:tc>
          <w:tcPr>
            <w:tcW w:w="519" w:type="dxa"/>
          </w:tcPr>
          <w:p w14:paraId="12D6B8C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017</w:t>
            </w:r>
          </w:p>
        </w:tc>
        <w:tc>
          <w:tcPr>
            <w:tcW w:w="1875" w:type="dxa"/>
          </w:tcPr>
          <w:p w14:paraId="527A702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Einen Song mischen / Im Tonstudio</w:t>
            </w:r>
          </w:p>
        </w:tc>
        <w:tc>
          <w:tcPr>
            <w:tcW w:w="945" w:type="dxa"/>
          </w:tcPr>
          <w:p w14:paraId="3E2E1A5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09B4FA4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7EF1857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48A5B00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176016B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6EAF9449" w14:textId="77777777" w:rsidTr="00D43BDB">
        <w:trPr>
          <w:jc w:val="center"/>
        </w:trPr>
        <w:tc>
          <w:tcPr>
            <w:tcW w:w="519" w:type="dxa"/>
          </w:tcPr>
          <w:p w14:paraId="1289846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018</w:t>
            </w:r>
          </w:p>
        </w:tc>
        <w:tc>
          <w:tcPr>
            <w:tcW w:w="1875" w:type="dxa"/>
          </w:tcPr>
          <w:p w14:paraId="40A94E5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Musikkreise / Farbenspiel</w:t>
            </w:r>
          </w:p>
        </w:tc>
        <w:tc>
          <w:tcPr>
            <w:tcW w:w="945" w:type="dxa"/>
          </w:tcPr>
          <w:p w14:paraId="3A2F412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41E3AEC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56B46C1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62F5B9C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07E4C6E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1FB041BD" w14:textId="77777777" w:rsidTr="00D43BDB">
        <w:trPr>
          <w:jc w:val="center"/>
        </w:trPr>
        <w:tc>
          <w:tcPr>
            <w:tcW w:w="519" w:type="dxa"/>
          </w:tcPr>
          <w:p w14:paraId="60D8A4D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019</w:t>
            </w:r>
          </w:p>
        </w:tc>
        <w:tc>
          <w:tcPr>
            <w:tcW w:w="1875" w:type="dxa"/>
          </w:tcPr>
          <w:p w14:paraId="72388A5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Lochsägen-Rhythmus</w:t>
            </w:r>
          </w:p>
        </w:tc>
        <w:tc>
          <w:tcPr>
            <w:tcW w:w="945" w:type="dxa"/>
          </w:tcPr>
          <w:p w14:paraId="7E21362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5B284A4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33B5FE8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54062AC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0BA3A2F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59EC839F" w14:textId="77777777" w:rsidTr="00D43BDB">
        <w:trPr>
          <w:jc w:val="center"/>
        </w:trPr>
        <w:tc>
          <w:tcPr>
            <w:tcW w:w="519" w:type="dxa"/>
          </w:tcPr>
          <w:p w14:paraId="47D6BF3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020</w:t>
            </w:r>
          </w:p>
        </w:tc>
        <w:tc>
          <w:tcPr>
            <w:tcW w:w="1875" w:type="dxa"/>
          </w:tcPr>
          <w:p w14:paraId="147336E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MmmTsss Spielerischer Looper / Loop-Station</w:t>
            </w:r>
          </w:p>
        </w:tc>
        <w:tc>
          <w:tcPr>
            <w:tcW w:w="945" w:type="dxa"/>
          </w:tcPr>
          <w:p w14:paraId="230D975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5B743F5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15AE0EA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04E9E09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1B59AA7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59990BE3" w14:textId="77777777" w:rsidTr="00D43BDB">
        <w:trPr>
          <w:jc w:val="center"/>
        </w:trPr>
        <w:tc>
          <w:tcPr>
            <w:tcW w:w="519" w:type="dxa"/>
          </w:tcPr>
          <w:p w14:paraId="61824B0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021</w:t>
            </w:r>
          </w:p>
        </w:tc>
        <w:tc>
          <w:tcPr>
            <w:tcW w:w="1875" w:type="dxa"/>
          </w:tcPr>
          <w:p w14:paraId="5E85CE7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Zielgesang</w:t>
            </w:r>
          </w:p>
        </w:tc>
        <w:tc>
          <w:tcPr>
            <w:tcW w:w="945" w:type="dxa"/>
          </w:tcPr>
          <w:p w14:paraId="4E4FAE6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61E1D40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2F90A02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3E43689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3B0F6B6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0570DF6C" w14:textId="77777777" w:rsidTr="00D43BDB">
        <w:trPr>
          <w:jc w:val="center"/>
        </w:trPr>
        <w:tc>
          <w:tcPr>
            <w:tcW w:w="519" w:type="dxa"/>
          </w:tcPr>
          <w:p w14:paraId="5F69F4C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022</w:t>
            </w:r>
          </w:p>
        </w:tc>
        <w:tc>
          <w:tcPr>
            <w:tcW w:w="1875" w:type="dxa"/>
          </w:tcPr>
          <w:p w14:paraId="7EDF828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Musikalisches Würfelspiel</w:t>
            </w:r>
          </w:p>
        </w:tc>
        <w:tc>
          <w:tcPr>
            <w:tcW w:w="945" w:type="dxa"/>
          </w:tcPr>
          <w:p w14:paraId="5F9F5CE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7FBB8DB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59396F9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257C555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2DE3564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0D20A98D" w14:textId="77777777" w:rsidTr="00D43BDB">
        <w:trPr>
          <w:jc w:val="center"/>
        </w:trPr>
        <w:tc>
          <w:tcPr>
            <w:tcW w:w="519" w:type="dxa"/>
          </w:tcPr>
          <w:p w14:paraId="5637E39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037</w:t>
            </w:r>
          </w:p>
        </w:tc>
        <w:tc>
          <w:tcPr>
            <w:tcW w:w="1875" w:type="dxa"/>
          </w:tcPr>
          <w:p w14:paraId="3923CC6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Resonanzorgel / Flipflop-Orgel</w:t>
            </w:r>
          </w:p>
        </w:tc>
        <w:tc>
          <w:tcPr>
            <w:tcW w:w="945" w:type="dxa"/>
          </w:tcPr>
          <w:p w14:paraId="2D65B1D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3164227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698B83F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6B3552B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77B2457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190FCF8D" w14:textId="77777777" w:rsidTr="00D43BDB">
        <w:trPr>
          <w:jc w:val="center"/>
        </w:trPr>
        <w:tc>
          <w:tcPr>
            <w:tcW w:w="519" w:type="dxa"/>
          </w:tcPr>
          <w:p w14:paraId="3915314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066</w:t>
            </w:r>
          </w:p>
        </w:tc>
        <w:tc>
          <w:tcPr>
            <w:tcW w:w="1875" w:type="dxa"/>
          </w:tcPr>
          <w:p w14:paraId="7D11682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Klangwiege / Klangdusche</w:t>
            </w:r>
          </w:p>
        </w:tc>
        <w:tc>
          <w:tcPr>
            <w:tcW w:w="945" w:type="dxa"/>
          </w:tcPr>
          <w:p w14:paraId="1FD6ADA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09D11D7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3664156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45FE59A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49C1561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0926DAD9" w14:textId="77777777" w:rsidTr="00D43BDB">
        <w:trPr>
          <w:jc w:val="center"/>
        </w:trPr>
        <w:tc>
          <w:tcPr>
            <w:tcW w:w="519" w:type="dxa"/>
          </w:tcPr>
          <w:p w14:paraId="0E9A13F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080</w:t>
            </w:r>
          </w:p>
        </w:tc>
        <w:tc>
          <w:tcPr>
            <w:tcW w:w="1875" w:type="dxa"/>
          </w:tcPr>
          <w:p w14:paraId="47FD9A7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Handpan / Idiophon / Selbstklinger</w:t>
            </w:r>
          </w:p>
        </w:tc>
        <w:tc>
          <w:tcPr>
            <w:tcW w:w="945" w:type="dxa"/>
          </w:tcPr>
          <w:p w14:paraId="671C957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4E9F9B5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5C17955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3C69520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2F7DD37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60A265E4" w14:textId="77777777" w:rsidTr="00D43BDB">
        <w:trPr>
          <w:jc w:val="center"/>
        </w:trPr>
        <w:tc>
          <w:tcPr>
            <w:tcW w:w="519" w:type="dxa"/>
          </w:tcPr>
          <w:p w14:paraId="32A65D0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081</w:t>
            </w:r>
          </w:p>
        </w:tc>
        <w:tc>
          <w:tcPr>
            <w:tcW w:w="1875" w:type="dxa"/>
          </w:tcPr>
          <w:p w14:paraId="334C614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Grundton- und Obertonerkennung / Klangwahrnehmung</w:t>
            </w:r>
          </w:p>
        </w:tc>
        <w:tc>
          <w:tcPr>
            <w:tcW w:w="945" w:type="dxa"/>
          </w:tcPr>
          <w:p w14:paraId="143C214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61D4934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3321F9E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6A25BE9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450EB77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64923642" w14:textId="77777777" w:rsidTr="00D43BDB">
        <w:trPr>
          <w:jc w:val="center"/>
        </w:trPr>
        <w:tc>
          <w:tcPr>
            <w:tcW w:w="519" w:type="dxa"/>
          </w:tcPr>
          <w:p w14:paraId="512BC51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082</w:t>
            </w:r>
          </w:p>
        </w:tc>
        <w:tc>
          <w:tcPr>
            <w:tcW w:w="1875" w:type="dxa"/>
          </w:tcPr>
          <w:p w14:paraId="1735582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Monochord</w:t>
            </w:r>
          </w:p>
        </w:tc>
        <w:tc>
          <w:tcPr>
            <w:tcW w:w="945" w:type="dxa"/>
          </w:tcPr>
          <w:p w14:paraId="7483A49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794EE9B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6368BA7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29CC096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139209E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5ECF463E" w14:textId="77777777" w:rsidTr="00D43BDB">
        <w:trPr>
          <w:jc w:val="center"/>
        </w:trPr>
        <w:tc>
          <w:tcPr>
            <w:tcW w:w="519" w:type="dxa"/>
          </w:tcPr>
          <w:p w14:paraId="5838784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083</w:t>
            </w:r>
          </w:p>
        </w:tc>
        <w:tc>
          <w:tcPr>
            <w:tcW w:w="1875" w:type="dxa"/>
          </w:tcPr>
          <w:p w14:paraId="096B817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Musikgedächtnis</w:t>
            </w:r>
          </w:p>
        </w:tc>
        <w:tc>
          <w:tcPr>
            <w:tcW w:w="945" w:type="dxa"/>
          </w:tcPr>
          <w:p w14:paraId="7C521F6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758C5BB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24A80B8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0652EA3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35F04D3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44906576" w14:textId="77777777" w:rsidTr="00D43BDB">
        <w:trPr>
          <w:jc w:val="center"/>
        </w:trPr>
        <w:tc>
          <w:tcPr>
            <w:tcW w:w="519" w:type="dxa"/>
          </w:tcPr>
          <w:p w14:paraId="50C69DC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lastRenderedPageBreak/>
              <w:t>093</w:t>
            </w:r>
          </w:p>
        </w:tc>
        <w:tc>
          <w:tcPr>
            <w:tcW w:w="1875" w:type="dxa"/>
          </w:tcPr>
          <w:p w14:paraId="6E9EB7C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Stimmenmaschine</w:t>
            </w:r>
          </w:p>
        </w:tc>
        <w:tc>
          <w:tcPr>
            <w:tcW w:w="945" w:type="dxa"/>
          </w:tcPr>
          <w:p w14:paraId="59FE004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005D5E5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18F7F79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2412596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6EFB950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69F3D45E" w14:textId="77777777" w:rsidTr="00D43BDB">
        <w:trPr>
          <w:jc w:val="center"/>
        </w:trPr>
        <w:tc>
          <w:tcPr>
            <w:tcW w:w="519" w:type="dxa"/>
          </w:tcPr>
          <w:p w14:paraId="729143E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001</w:t>
            </w:r>
          </w:p>
        </w:tc>
        <w:tc>
          <w:tcPr>
            <w:tcW w:w="1875" w:type="dxa"/>
          </w:tcPr>
          <w:p w14:paraId="49E694D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Tondetektiv / Klingender Stadtplan</w:t>
            </w:r>
          </w:p>
        </w:tc>
        <w:tc>
          <w:tcPr>
            <w:tcW w:w="945" w:type="dxa"/>
          </w:tcPr>
          <w:p w14:paraId="2DE8BE4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54D81F7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023B7C7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02357EA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59493E9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3B86C473" w14:textId="77777777" w:rsidTr="00D43BDB">
        <w:trPr>
          <w:jc w:val="center"/>
        </w:trPr>
        <w:tc>
          <w:tcPr>
            <w:tcW w:w="519" w:type="dxa"/>
          </w:tcPr>
          <w:p w14:paraId="4A2707F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023</w:t>
            </w:r>
          </w:p>
        </w:tc>
        <w:tc>
          <w:tcPr>
            <w:tcW w:w="1875" w:type="dxa"/>
          </w:tcPr>
          <w:p w14:paraId="566A800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Audio-Konzentration / Klang-Memory</w:t>
            </w:r>
          </w:p>
        </w:tc>
        <w:tc>
          <w:tcPr>
            <w:tcW w:w="945" w:type="dxa"/>
          </w:tcPr>
          <w:p w14:paraId="4EBF585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1DAC4DA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762CEAC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4CF3D54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41497E8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3862B84B" w14:textId="77777777" w:rsidTr="00D43BDB">
        <w:trPr>
          <w:jc w:val="center"/>
        </w:trPr>
        <w:tc>
          <w:tcPr>
            <w:tcW w:w="519" w:type="dxa"/>
          </w:tcPr>
          <w:p w14:paraId="3C2B425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024</w:t>
            </w:r>
          </w:p>
        </w:tc>
        <w:tc>
          <w:tcPr>
            <w:tcW w:w="1875" w:type="dxa"/>
          </w:tcPr>
          <w:p w14:paraId="629D309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Cochlea / Zu Gast im Innenohr</w:t>
            </w:r>
          </w:p>
        </w:tc>
        <w:tc>
          <w:tcPr>
            <w:tcW w:w="945" w:type="dxa"/>
          </w:tcPr>
          <w:p w14:paraId="435EE08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29D8B80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7A185FE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3C16C9C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514753B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2A6D546D" w14:textId="77777777" w:rsidTr="00D43BDB">
        <w:trPr>
          <w:jc w:val="center"/>
        </w:trPr>
        <w:tc>
          <w:tcPr>
            <w:tcW w:w="519" w:type="dxa"/>
          </w:tcPr>
          <w:p w14:paraId="3E44ECE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025</w:t>
            </w:r>
          </w:p>
        </w:tc>
        <w:tc>
          <w:tcPr>
            <w:tcW w:w="1875" w:type="dxa"/>
          </w:tcPr>
          <w:p w14:paraId="7541946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Riesenohr</w:t>
            </w:r>
          </w:p>
        </w:tc>
        <w:tc>
          <w:tcPr>
            <w:tcW w:w="945" w:type="dxa"/>
          </w:tcPr>
          <w:p w14:paraId="6FE7845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1FCC012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7054F40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7E2AE6F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4EEB0D6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3B958FF3" w14:textId="77777777" w:rsidTr="00D43BDB">
        <w:trPr>
          <w:jc w:val="center"/>
        </w:trPr>
        <w:tc>
          <w:tcPr>
            <w:tcW w:w="519" w:type="dxa"/>
          </w:tcPr>
          <w:p w14:paraId="3F4C9BA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026</w:t>
            </w:r>
          </w:p>
        </w:tc>
        <w:tc>
          <w:tcPr>
            <w:tcW w:w="1875" w:type="dxa"/>
          </w:tcPr>
          <w:p w14:paraId="78FD6A5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Cocktailparty-Effekt</w:t>
            </w:r>
          </w:p>
        </w:tc>
        <w:tc>
          <w:tcPr>
            <w:tcW w:w="945" w:type="dxa"/>
          </w:tcPr>
          <w:p w14:paraId="2CE6007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0EACEC8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1AFA2D2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3C999D3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6C3154F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341E5F26" w14:textId="77777777" w:rsidTr="00D43BDB">
        <w:trPr>
          <w:jc w:val="center"/>
        </w:trPr>
        <w:tc>
          <w:tcPr>
            <w:tcW w:w="519" w:type="dxa"/>
          </w:tcPr>
          <w:p w14:paraId="73C03FC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027</w:t>
            </w:r>
          </w:p>
        </w:tc>
        <w:tc>
          <w:tcPr>
            <w:tcW w:w="1875" w:type="dxa"/>
          </w:tcPr>
          <w:p w14:paraId="315CBC9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Ohrtrick / Fremde Ohren</w:t>
            </w:r>
          </w:p>
        </w:tc>
        <w:tc>
          <w:tcPr>
            <w:tcW w:w="945" w:type="dxa"/>
          </w:tcPr>
          <w:p w14:paraId="4DBAF4E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1851D67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169CCAC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039F8AD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1A9DD5C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4D654660" w14:textId="77777777" w:rsidTr="00D43BDB">
        <w:trPr>
          <w:jc w:val="center"/>
        </w:trPr>
        <w:tc>
          <w:tcPr>
            <w:tcW w:w="519" w:type="dxa"/>
          </w:tcPr>
          <w:p w14:paraId="0C350F5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028</w:t>
            </w:r>
          </w:p>
        </w:tc>
        <w:tc>
          <w:tcPr>
            <w:tcW w:w="1875" w:type="dxa"/>
          </w:tcPr>
          <w:p w14:paraId="6A99807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Hörbereich / Tierisch gute Ohren</w:t>
            </w:r>
          </w:p>
        </w:tc>
        <w:tc>
          <w:tcPr>
            <w:tcW w:w="945" w:type="dxa"/>
          </w:tcPr>
          <w:p w14:paraId="1DE1967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72553EA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4B5138B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645B47B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1CDC604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61BF30B4" w14:textId="77777777" w:rsidTr="00D43BDB">
        <w:trPr>
          <w:jc w:val="center"/>
        </w:trPr>
        <w:tc>
          <w:tcPr>
            <w:tcW w:w="519" w:type="dxa"/>
          </w:tcPr>
          <w:p w14:paraId="4149A38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029</w:t>
            </w:r>
          </w:p>
        </w:tc>
        <w:tc>
          <w:tcPr>
            <w:tcW w:w="1875" w:type="dxa"/>
          </w:tcPr>
          <w:p w14:paraId="41130C9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Hörtest</w:t>
            </w:r>
          </w:p>
        </w:tc>
        <w:tc>
          <w:tcPr>
            <w:tcW w:w="945" w:type="dxa"/>
          </w:tcPr>
          <w:p w14:paraId="12D5FC0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363375B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6F378BA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4404557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754E8E8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34B443DB" w14:textId="77777777" w:rsidTr="00D43BDB">
        <w:trPr>
          <w:jc w:val="center"/>
        </w:trPr>
        <w:tc>
          <w:tcPr>
            <w:tcW w:w="519" w:type="dxa"/>
          </w:tcPr>
          <w:p w14:paraId="7EBC4AD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030</w:t>
            </w:r>
          </w:p>
        </w:tc>
        <w:tc>
          <w:tcPr>
            <w:tcW w:w="1875" w:type="dxa"/>
          </w:tcPr>
          <w:p w14:paraId="189132E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Rotierende Sirene / Tornado-Sirene</w:t>
            </w:r>
          </w:p>
        </w:tc>
        <w:tc>
          <w:tcPr>
            <w:tcW w:w="945" w:type="dxa"/>
          </w:tcPr>
          <w:p w14:paraId="155B160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6269986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0809BE8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7EC118C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50DFCC7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526EF71A" w14:textId="77777777" w:rsidTr="00D43BDB">
        <w:trPr>
          <w:jc w:val="center"/>
        </w:trPr>
        <w:tc>
          <w:tcPr>
            <w:tcW w:w="519" w:type="dxa"/>
          </w:tcPr>
          <w:p w14:paraId="029BF2B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031</w:t>
            </w:r>
          </w:p>
        </w:tc>
        <w:tc>
          <w:tcPr>
            <w:tcW w:w="1875" w:type="dxa"/>
          </w:tcPr>
          <w:p w14:paraId="33BC0FC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Shepard-Ton / Shepard-Skala</w:t>
            </w:r>
          </w:p>
        </w:tc>
        <w:tc>
          <w:tcPr>
            <w:tcW w:w="945" w:type="dxa"/>
          </w:tcPr>
          <w:p w14:paraId="50B549D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55DD943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308BF22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2E93722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698FF32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2FF6DE4A" w14:textId="77777777" w:rsidTr="00D43BDB">
        <w:trPr>
          <w:jc w:val="center"/>
        </w:trPr>
        <w:tc>
          <w:tcPr>
            <w:tcW w:w="519" w:type="dxa"/>
          </w:tcPr>
          <w:p w14:paraId="060A908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032</w:t>
            </w:r>
          </w:p>
        </w:tc>
        <w:tc>
          <w:tcPr>
            <w:tcW w:w="1875" w:type="dxa"/>
          </w:tcPr>
          <w:p w14:paraId="5E57CDC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Schalllokalisierung / Schallortung</w:t>
            </w:r>
          </w:p>
        </w:tc>
        <w:tc>
          <w:tcPr>
            <w:tcW w:w="945" w:type="dxa"/>
          </w:tcPr>
          <w:p w14:paraId="697E4EB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2D9EB34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3C4F5FE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4534374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7F385A8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3FA6ED9D" w14:textId="77777777" w:rsidTr="00D43BDB">
        <w:trPr>
          <w:jc w:val="center"/>
        </w:trPr>
        <w:tc>
          <w:tcPr>
            <w:tcW w:w="519" w:type="dxa"/>
          </w:tcPr>
          <w:p w14:paraId="2CBA9B8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033</w:t>
            </w:r>
          </w:p>
        </w:tc>
        <w:tc>
          <w:tcPr>
            <w:tcW w:w="1875" w:type="dxa"/>
          </w:tcPr>
          <w:p w14:paraId="0DED009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McGurk-Effekt</w:t>
            </w:r>
          </w:p>
        </w:tc>
        <w:tc>
          <w:tcPr>
            <w:tcW w:w="945" w:type="dxa"/>
          </w:tcPr>
          <w:p w14:paraId="583CF22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3521C23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6B23A25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23CF1A5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5B329C6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1AA809B1" w14:textId="77777777" w:rsidTr="00D43BDB">
        <w:trPr>
          <w:jc w:val="center"/>
        </w:trPr>
        <w:tc>
          <w:tcPr>
            <w:tcW w:w="519" w:type="dxa"/>
          </w:tcPr>
          <w:p w14:paraId="01F683D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084</w:t>
            </w:r>
          </w:p>
        </w:tc>
        <w:tc>
          <w:tcPr>
            <w:tcW w:w="1875" w:type="dxa"/>
          </w:tcPr>
          <w:p w14:paraId="692CA6D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Sonogramm / Ultraschallbild</w:t>
            </w:r>
          </w:p>
        </w:tc>
        <w:tc>
          <w:tcPr>
            <w:tcW w:w="945" w:type="dxa"/>
          </w:tcPr>
          <w:p w14:paraId="7109A13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197A5EF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06994AF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5796F1E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54CB69D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72CEC9D6" w14:textId="77777777" w:rsidTr="00D43BDB">
        <w:trPr>
          <w:jc w:val="center"/>
        </w:trPr>
        <w:tc>
          <w:tcPr>
            <w:tcW w:w="519" w:type="dxa"/>
          </w:tcPr>
          <w:p w14:paraId="3B8881B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085</w:t>
            </w:r>
          </w:p>
        </w:tc>
        <w:tc>
          <w:tcPr>
            <w:tcW w:w="1875" w:type="dxa"/>
          </w:tcPr>
          <w:p w14:paraId="7EE484E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Echoortung</w:t>
            </w:r>
          </w:p>
        </w:tc>
        <w:tc>
          <w:tcPr>
            <w:tcW w:w="945" w:type="dxa"/>
          </w:tcPr>
          <w:p w14:paraId="1FCC23D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7588656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0CA6AF8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14BB1F7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69B228A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7D09E638" w14:textId="77777777" w:rsidTr="00D43BDB">
        <w:trPr>
          <w:jc w:val="center"/>
        </w:trPr>
        <w:tc>
          <w:tcPr>
            <w:tcW w:w="519" w:type="dxa"/>
          </w:tcPr>
          <w:p w14:paraId="02220CE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086</w:t>
            </w:r>
          </w:p>
        </w:tc>
        <w:tc>
          <w:tcPr>
            <w:tcW w:w="1875" w:type="dxa"/>
          </w:tcPr>
          <w:p w14:paraId="6F55E4F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Ausstattung Klangwerkstatt</w:t>
            </w:r>
          </w:p>
        </w:tc>
        <w:tc>
          <w:tcPr>
            <w:tcW w:w="945" w:type="dxa"/>
          </w:tcPr>
          <w:p w14:paraId="4D3EAD6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788F441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2B35553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2AE5D24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4DC0EB2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6F9B3AA7" w14:textId="77777777" w:rsidTr="00D43BDB">
        <w:trPr>
          <w:jc w:val="center"/>
        </w:trPr>
        <w:tc>
          <w:tcPr>
            <w:tcW w:w="519" w:type="dxa"/>
          </w:tcPr>
          <w:p w14:paraId="7FD1F53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034</w:t>
            </w:r>
          </w:p>
        </w:tc>
        <w:tc>
          <w:tcPr>
            <w:tcW w:w="1875" w:type="dxa"/>
          </w:tcPr>
          <w:p w14:paraId="34BA31F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Schlagende Wellen</w:t>
            </w:r>
          </w:p>
        </w:tc>
        <w:tc>
          <w:tcPr>
            <w:tcW w:w="945" w:type="dxa"/>
          </w:tcPr>
          <w:p w14:paraId="661B1CC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392CE96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0B02AA6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6D1397C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23B19B3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338D80B9" w14:textId="77777777" w:rsidTr="00D43BDB">
        <w:trPr>
          <w:jc w:val="center"/>
        </w:trPr>
        <w:tc>
          <w:tcPr>
            <w:tcW w:w="519" w:type="dxa"/>
          </w:tcPr>
          <w:p w14:paraId="31261E0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035</w:t>
            </w:r>
          </w:p>
        </w:tc>
        <w:tc>
          <w:tcPr>
            <w:tcW w:w="1875" w:type="dxa"/>
          </w:tcPr>
          <w:p w14:paraId="1E5B4BC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proofErr w:type="gramStart"/>
            <w:r w:rsidRPr="00D241C8">
              <w:rPr>
                <w:rFonts w:ascii="Arial" w:hAnsi="Arial" w:cs="Arial"/>
                <w:szCs w:val="20"/>
              </w:rPr>
              <w:t>Kilo-Hertz</w:t>
            </w:r>
            <w:proofErr w:type="gramEnd"/>
          </w:p>
        </w:tc>
        <w:tc>
          <w:tcPr>
            <w:tcW w:w="945" w:type="dxa"/>
          </w:tcPr>
          <w:p w14:paraId="2F76416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66B88DF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512A623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393370A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0576A46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062361C1" w14:textId="77777777" w:rsidTr="00D43BDB">
        <w:trPr>
          <w:jc w:val="center"/>
        </w:trPr>
        <w:tc>
          <w:tcPr>
            <w:tcW w:w="519" w:type="dxa"/>
          </w:tcPr>
          <w:p w14:paraId="568FFE5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036</w:t>
            </w:r>
          </w:p>
        </w:tc>
        <w:tc>
          <w:tcPr>
            <w:tcW w:w="1875" w:type="dxa"/>
          </w:tcPr>
          <w:p w14:paraId="6D1E28B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Kundtsche Röhre</w:t>
            </w:r>
          </w:p>
        </w:tc>
        <w:tc>
          <w:tcPr>
            <w:tcW w:w="945" w:type="dxa"/>
          </w:tcPr>
          <w:p w14:paraId="390D337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4A7C82F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25B85D8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7587C9F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755CD9F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47996E96" w14:textId="77777777" w:rsidTr="00D43BDB">
        <w:trPr>
          <w:jc w:val="center"/>
        </w:trPr>
        <w:tc>
          <w:tcPr>
            <w:tcW w:w="519" w:type="dxa"/>
          </w:tcPr>
          <w:p w14:paraId="1669EE6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038</w:t>
            </w:r>
          </w:p>
        </w:tc>
        <w:tc>
          <w:tcPr>
            <w:tcW w:w="1875" w:type="dxa"/>
          </w:tcPr>
          <w:p w14:paraId="78EC7FB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Resonanzringe</w:t>
            </w:r>
          </w:p>
        </w:tc>
        <w:tc>
          <w:tcPr>
            <w:tcW w:w="945" w:type="dxa"/>
          </w:tcPr>
          <w:p w14:paraId="23EDAC6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6FFC12E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346D40A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3E73F7B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01F24DA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11B12582" w14:textId="77777777" w:rsidTr="00D43BDB">
        <w:trPr>
          <w:jc w:val="center"/>
        </w:trPr>
        <w:tc>
          <w:tcPr>
            <w:tcW w:w="519" w:type="dxa"/>
          </w:tcPr>
          <w:p w14:paraId="64343A7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039</w:t>
            </w:r>
          </w:p>
        </w:tc>
        <w:tc>
          <w:tcPr>
            <w:tcW w:w="1875" w:type="dxa"/>
          </w:tcPr>
          <w:p w14:paraId="42B322F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Resonanz-Stimmgabeln / Frequenzen aufgabeln</w:t>
            </w:r>
          </w:p>
        </w:tc>
        <w:tc>
          <w:tcPr>
            <w:tcW w:w="945" w:type="dxa"/>
          </w:tcPr>
          <w:p w14:paraId="6D51721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6892A8B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5D5F053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1F35DFF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70DE0D4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751D90D5" w14:textId="77777777" w:rsidTr="00D43BDB">
        <w:trPr>
          <w:jc w:val="center"/>
        </w:trPr>
        <w:tc>
          <w:tcPr>
            <w:tcW w:w="519" w:type="dxa"/>
          </w:tcPr>
          <w:p w14:paraId="53F89A4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040</w:t>
            </w:r>
          </w:p>
        </w:tc>
        <w:tc>
          <w:tcPr>
            <w:tcW w:w="1875" w:type="dxa"/>
          </w:tcPr>
          <w:p w14:paraId="0344976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Verrophon</w:t>
            </w:r>
          </w:p>
        </w:tc>
        <w:tc>
          <w:tcPr>
            <w:tcW w:w="945" w:type="dxa"/>
          </w:tcPr>
          <w:p w14:paraId="79700D1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5AB26B8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09D3A12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58423C0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0005AF2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27C459B7" w14:textId="77777777" w:rsidTr="00D43BDB">
        <w:trPr>
          <w:jc w:val="center"/>
        </w:trPr>
        <w:tc>
          <w:tcPr>
            <w:tcW w:w="519" w:type="dxa"/>
          </w:tcPr>
          <w:p w14:paraId="0A4A2C8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087</w:t>
            </w:r>
          </w:p>
        </w:tc>
        <w:tc>
          <w:tcPr>
            <w:tcW w:w="1875" w:type="dxa"/>
          </w:tcPr>
          <w:p w14:paraId="5A9ADCB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Videomikroskop</w:t>
            </w:r>
          </w:p>
        </w:tc>
        <w:tc>
          <w:tcPr>
            <w:tcW w:w="945" w:type="dxa"/>
          </w:tcPr>
          <w:p w14:paraId="0212D9C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2839C46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4B3112E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28591FA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7E1FDF3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35596A5C" w14:textId="77777777" w:rsidTr="00D43BDB">
        <w:trPr>
          <w:jc w:val="center"/>
        </w:trPr>
        <w:tc>
          <w:tcPr>
            <w:tcW w:w="519" w:type="dxa"/>
          </w:tcPr>
          <w:p w14:paraId="32B295A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051</w:t>
            </w:r>
          </w:p>
        </w:tc>
        <w:tc>
          <w:tcPr>
            <w:tcW w:w="1875" w:type="dxa"/>
          </w:tcPr>
          <w:p w14:paraId="0822F44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Schallfreie Kammer</w:t>
            </w:r>
          </w:p>
        </w:tc>
        <w:tc>
          <w:tcPr>
            <w:tcW w:w="945" w:type="dxa"/>
          </w:tcPr>
          <w:p w14:paraId="40029A9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3EF084C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2C232A9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3CE7C78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22DDE2F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77AF8F4A" w14:textId="77777777" w:rsidTr="00D43BDB">
        <w:trPr>
          <w:jc w:val="center"/>
        </w:trPr>
        <w:tc>
          <w:tcPr>
            <w:tcW w:w="519" w:type="dxa"/>
          </w:tcPr>
          <w:p w14:paraId="4252279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052</w:t>
            </w:r>
          </w:p>
        </w:tc>
        <w:tc>
          <w:tcPr>
            <w:tcW w:w="1875" w:type="dxa"/>
          </w:tcPr>
          <w:p w14:paraId="64C5690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Lautsprecher</w:t>
            </w:r>
          </w:p>
        </w:tc>
        <w:tc>
          <w:tcPr>
            <w:tcW w:w="945" w:type="dxa"/>
          </w:tcPr>
          <w:p w14:paraId="045A181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0F5B043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31BCC3D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0B71609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1792D98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4C1EBA2E" w14:textId="77777777" w:rsidTr="00D43BDB">
        <w:trPr>
          <w:jc w:val="center"/>
        </w:trPr>
        <w:tc>
          <w:tcPr>
            <w:tcW w:w="519" w:type="dxa"/>
          </w:tcPr>
          <w:p w14:paraId="2519112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088</w:t>
            </w:r>
          </w:p>
        </w:tc>
        <w:tc>
          <w:tcPr>
            <w:tcW w:w="1875" w:type="dxa"/>
          </w:tcPr>
          <w:p w14:paraId="628540A9" w14:textId="77777777" w:rsidR="00D0271F" w:rsidRDefault="00D0271F">
            <w:pPr>
              <w:rPr>
                <w:rFonts w:ascii="Arial" w:hAnsi="Arial" w:cs="Arial"/>
                <w:szCs w:val="20"/>
              </w:rPr>
            </w:pPr>
            <w:proofErr w:type="spellStart"/>
            <w:r w:rsidRPr="00D241C8">
              <w:rPr>
                <w:rFonts w:ascii="Arial" w:hAnsi="Arial" w:cs="Arial"/>
                <w:szCs w:val="20"/>
              </w:rPr>
              <w:t>Echotunnel</w:t>
            </w:r>
            <w:proofErr w:type="spellEnd"/>
          </w:p>
          <w:p w14:paraId="4DB2F395" w14:textId="4CE7F438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(</w:t>
            </w:r>
            <w:proofErr w:type="spellStart"/>
            <w:r w:rsidRPr="00443997">
              <w:rPr>
                <w:rFonts w:ascii="Arial" w:hAnsi="Arial" w:cs="Arial"/>
                <w:b/>
                <w:bCs/>
                <w:szCs w:val="20"/>
              </w:rPr>
              <w:t>Bedarfsposition</w:t>
            </w:r>
            <w:proofErr w:type="spellEnd"/>
            <w:r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945" w:type="dxa"/>
          </w:tcPr>
          <w:p w14:paraId="653777B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1BF97AF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4CEFC98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62E9B5D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3AF10A2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7132BDA2" w14:textId="77777777" w:rsidTr="00D43BDB">
        <w:trPr>
          <w:jc w:val="center"/>
        </w:trPr>
        <w:tc>
          <w:tcPr>
            <w:tcW w:w="519" w:type="dxa"/>
          </w:tcPr>
          <w:p w14:paraId="51D94BE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053</w:t>
            </w:r>
          </w:p>
        </w:tc>
        <w:tc>
          <w:tcPr>
            <w:tcW w:w="1875" w:type="dxa"/>
          </w:tcPr>
          <w:p w14:paraId="1841CAE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Chladni-Platten / Chladni-Klangfiguren</w:t>
            </w:r>
          </w:p>
        </w:tc>
        <w:tc>
          <w:tcPr>
            <w:tcW w:w="945" w:type="dxa"/>
          </w:tcPr>
          <w:p w14:paraId="2F123F5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6A1589C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5753A3E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21B8EC7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4E536AB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3668E136" w14:textId="77777777" w:rsidTr="00D43BDB">
        <w:trPr>
          <w:jc w:val="center"/>
        </w:trPr>
        <w:tc>
          <w:tcPr>
            <w:tcW w:w="519" w:type="dxa"/>
          </w:tcPr>
          <w:p w14:paraId="42A1DC0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054</w:t>
            </w:r>
          </w:p>
        </w:tc>
        <w:tc>
          <w:tcPr>
            <w:tcW w:w="1875" w:type="dxa"/>
          </w:tcPr>
          <w:p w14:paraId="56839D4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Trommeltanz</w:t>
            </w:r>
          </w:p>
        </w:tc>
        <w:tc>
          <w:tcPr>
            <w:tcW w:w="945" w:type="dxa"/>
          </w:tcPr>
          <w:p w14:paraId="1235ED1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39D435B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1D1E4C9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4150705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45F3D61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2C9FA2DA" w14:textId="77777777" w:rsidTr="00D43BDB">
        <w:trPr>
          <w:jc w:val="center"/>
        </w:trPr>
        <w:tc>
          <w:tcPr>
            <w:tcW w:w="519" w:type="dxa"/>
          </w:tcPr>
          <w:p w14:paraId="7094989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055</w:t>
            </w:r>
          </w:p>
        </w:tc>
        <w:tc>
          <w:tcPr>
            <w:tcW w:w="1875" w:type="dxa"/>
          </w:tcPr>
          <w:p w14:paraId="0FAE35F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Schwingende Gitarrensaiten / Schwingende Kontrabasssaiten</w:t>
            </w:r>
          </w:p>
        </w:tc>
        <w:tc>
          <w:tcPr>
            <w:tcW w:w="945" w:type="dxa"/>
          </w:tcPr>
          <w:p w14:paraId="29581FD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34C9506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2A1EFB4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0076A35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6263E04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4035946E" w14:textId="77777777" w:rsidTr="00D43BDB">
        <w:trPr>
          <w:jc w:val="center"/>
        </w:trPr>
        <w:tc>
          <w:tcPr>
            <w:tcW w:w="519" w:type="dxa"/>
          </w:tcPr>
          <w:p w14:paraId="0337400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056</w:t>
            </w:r>
          </w:p>
        </w:tc>
        <w:tc>
          <w:tcPr>
            <w:tcW w:w="1875" w:type="dxa"/>
          </w:tcPr>
          <w:p w14:paraId="799FA37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Sehen Sie Ihre Stimme / Schau mal, wer da spricht!</w:t>
            </w:r>
          </w:p>
        </w:tc>
        <w:tc>
          <w:tcPr>
            <w:tcW w:w="945" w:type="dxa"/>
          </w:tcPr>
          <w:p w14:paraId="7C4F913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138281D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10BBB1A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5C5B785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3C23B07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201A4509" w14:textId="77777777" w:rsidTr="00D43BDB">
        <w:trPr>
          <w:jc w:val="center"/>
        </w:trPr>
        <w:tc>
          <w:tcPr>
            <w:tcW w:w="519" w:type="dxa"/>
          </w:tcPr>
          <w:p w14:paraId="628C199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057</w:t>
            </w:r>
          </w:p>
        </w:tc>
        <w:tc>
          <w:tcPr>
            <w:tcW w:w="1875" w:type="dxa"/>
          </w:tcPr>
          <w:p w14:paraId="33BDFF8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Schallwellen</w:t>
            </w:r>
          </w:p>
        </w:tc>
        <w:tc>
          <w:tcPr>
            <w:tcW w:w="945" w:type="dxa"/>
          </w:tcPr>
          <w:p w14:paraId="1B00EA2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0D23F40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375453F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72BADCC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05B5877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05285465" w14:textId="77777777" w:rsidTr="00D43BDB">
        <w:trPr>
          <w:jc w:val="center"/>
        </w:trPr>
        <w:tc>
          <w:tcPr>
            <w:tcW w:w="519" w:type="dxa"/>
          </w:tcPr>
          <w:p w14:paraId="2AD7203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058</w:t>
            </w:r>
          </w:p>
        </w:tc>
        <w:tc>
          <w:tcPr>
            <w:tcW w:w="1875" w:type="dxa"/>
          </w:tcPr>
          <w:p w14:paraId="19FBD5C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Schallspektrogramm</w:t>
            </w:r>
          </w:p>
        </w:tc>
        <w:tc>
          <w:tcPr>
            <w:tcW w:w="945" w:type="dxa"/>
          </w:tcPr>
          <w:p w14:paraId="6D45913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20E15F0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010733E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172E4EE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6695353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5210D475" w14:textId="77777777" w:rsidTr="00D43BDB">
        <w:trPr>
          <w:jc w:val="center"/>
        </w:trPr>
        <w:tc>
          <w:tcPr>
            <w:tcW w:w="519" w:type="dxa"/>
          </w:tcPr>
          <w:p w14:paraId="773A5FC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lastRenderedPageBreak/>
              <w:t>059</w:t>
            </w:r>
          </w:p>
        </w:tc>
        <w:tc>
          <w:tcPr>
            <w:tcW w:w="1875" w:type="dxa"/>
          </w:tcPr>
          <w:p w14:paraId="15798B9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Fantasie-Klavier</w:t>
            </w:r>
          </w:p>
        </w:tc>
        <w:tc>
          <w:tcPr>
            <w:tcW w:w="945" w:type="dxa"/>
          </w:tcPr>
          <w:p w14:paraId="72ED1D8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0D91F58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3384BB5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6BD4E96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620AC41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556D31BB" w14:textId="77777777" w:rsidTr="00D43BDB">
        <w:trPr>
          <w:jc w:val="center"/>
        </w:trPr>
        <w:tc>
          <w:tcPr>
            <w:tcW w:w="519" w:type="dxa"/>
          </w:tcPr>
          <w:p w14:paraId="6AB3784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060</w:t>
            </w:r>
          </w:p>
        </w:tc>
        <w:tc>
          <w:tcPr>
            <w:tcW w:w="1875" w:type="dxa"/>
          </w:tcPr>
          <w:p w14:paraId="021910B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Saite im Stroboskop / Stehende Wellen</w:t>
            </w:r>
          </w:p>
        </w:tc>
        <w:tc>
          <w:tcPr>
            <w:tcW w:w="945" w:type="dxa"/>
          </w:tcPr>
          <w:p w14:paraId="16A3BBD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2269DBC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52216CB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4D07E83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4363597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37DB8AFD" w14:textId="77777777" w:rsidTr="00D43BDB">
        <w:trPr>
          <w:jc w:val="center"/>
        </w:trPr>
        <w:tc>
          <w:tcPr>
            <w:tcW w:w="519" w:type="dxa"/>
          </w:tcPr>
          <w:p w14:paraId="5919AF8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061</w:t>
            </w:r>
          </w:p>
        </w:tc>
        <w:tc>
          <w:tcPr>
            <w:tcW w:w="1875" w:type="dxa"/>
          </w:tcPr>
          <w:p w14:paraId="497054D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Luftkanone</w:t>
            </w:r>
          </w:p>
        </w:tc>
        <w:tc>
          <w:tcPr>
            <w:tcW w:w="945" w:type="dxa"/>
          </w:tcPr>
          <w:p w14:paraId="7572B04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4BE1E2F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33CD271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7ED9F72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0AECC20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1B7B8AB7" w14:textId="77777777" w:rsidTr="00D43BDB">
        <w:trPr>
          <w:jc w:val="center"/>
        </w:trPr>
        <w:tc>
          <w:tcPr>
            <w:tcW w:w="519" w:type="dxa"/>
          </w:tcPr>
          <w:p w14:paraId="7C6FD19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089</w:t>
            </w:r>
          </w:p>
        </w:tc>
        <w:tc>
          <w:tcPr>
            <w:tcW w:w="1875" w:type="dxa"/>
          </w:tcPr>
          <w:p w14:paraId="68C88B3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Optische Aufnahmetechnik / Optische Tonspuren</w:t>
            </w:r>
          </w:p>
        </w:tc>
        <w:tc>
          <w:tcPr>
            <w:tcW w:w="945" w:type="dxa"/>
          </w:tcPr>
          <w:p w14:paraId="70916C1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15ED51A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4C633C1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4BFF65D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1FF1D4C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54636FB9" w14:textId="77777777" w:rsidTr="00D43BDB">
        <w:trPr>
          <w:jc w:val="center"/>
        </w:trPr>
        <w:tc>
          <w:tcPr>
            <w:tcW w:w="519" w:type="dxa"/>
          </w:tcPr>
          <w:p w14:paraId="6D85547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041</w:t>
            </w:r>
          </w:p>
        </w:tc>
        <w:tc>
          <w:tcPr>
            <w:tcW w:w="1875" w:type="dxa"/>
          </w:tcPr>
          <w:p w14:paraId="2F0625B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Bells Telefon</w:t>
            </w:r>
          </w:p>
        </w:tc>
        <w:tc>
          <w:tcPr>
            <w:tcW w:w="945" w:type="dxa"/>
          </w:tcPr>
          <w:p w14:paraId="19E2624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1CE22F5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2C3EF0C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6B5CC6B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613F4C6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72898475" w14:textId="77777777" w:rsidTr="00D43BDB">
        <w:trPr>
          <w:jc w:val="center"/>
        </w:trPr>
        <w:tc>
          <w:tcPr>
            <w:tcW w:w="519" w:type="dxa"/>
          </w:tcPr>
          <w:p w14:paraId="05C1F7A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042</w:t>
            </w:r>
          </w:p>
        </w:tc>
        <w:tc>
          <w:tcPr>
            <w:tcW w:w="1875" w:type="dxa"/>
          </w:tcPr>
          <w:p w14:paraId="7D46ADA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Knochenhörer / Hörende Knochen</w:t>
            </w:r>
          </w:p>
        </w:tc>
        <w:tc>
          <w:tcPr>
            <w:tcW w:w="945" w:type="dxa"/>
          </w:tcPr>
          <w:p w14:paraId="1B803C9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21A1B97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5455A63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56F4A3B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02397D5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752D38E3" w14:textId="77777777" w:rsidTr="00D43BDB">
        <w:trPr>
          <w:jc w:val="center"/>
        </w:trPr>
        <w:tc>
          <w:tcPr>
            <w:tcW w:w="519" w:type="dxa"/>
          </w:tcPr>
          <w:p w14:paraId="20AB7C4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043</w:t>
            </w:r>
          </w:p>
        </w:tc>
        <w:tc>
          <w:tcPr>
            <w:tcW w:w="1875" w:type="dxa"/>
          </w:tcPr>
          <w:p w14:paraId="6DCAD53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Schnurtelefon</w:t>
            </w:r>
          </w:p>
        </w:tc>
        <w:tc>
          <w:tcPr>
            <w:tcW w:w="945" w:type="dxa"/>
          </w:tcPr>
          <w:p w14:paraId="196214F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62CA2E8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0166D34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2EACA1A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2FC35F5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649CC322" w14:textId="77777777" w:rsidTr="00D43BDB">
        <w:trPr>
          <w:jc w:val="center"/>
        </w:trPr>
        <w:tc>
          <w:tcPr>
            <w:tcW w:w="519" w:type="dxa"/>
          </w:tcPr>
          <w:p w14:paraId="62EC43B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044</w:t>
            </w:r>
          </w:p>
        </w:tc>
        <w:tc>
          <w:tcPr>
            <w:tcW w:w="1875" w:type="dxa"/>
          </w:tcPr>
          <w:p w14:paraId="1CEEA90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Verzögerte Sprache / Verzögertes Hören</w:t>
            </w:r>
          </w:p>
        </w:tc>
        <w:tc>
          <w:tcPr>
            <w:tcW w:w="945" w:type="dxa"/>
          </w:tcPr>
          <w:p w14:paraId="0AD6904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646A233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56D53DD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3FD8975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73321D5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15D59AB4" w14:textId="77777777" w:rsidTr="00D43BDB">
        <w:trPr>
          <w:jc w:val="center"/>
        </w:trPr>
        <w:tc>
          <w:tcPr>
            <w:tcW w:w="519" w:type="dxa"/>
          </w:tcPr>
          <w:p w14:paraId="6CF6ED7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045</w:t>
            </w:r>
          </w:p>
        </w:tc>
        <w:tc>
          <w:tcPr>
            <w:tcW w:w="1875" w:type="dxa"/>
          </w:tcPr>
          <w:p w14:paraId="58006FE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Echorohr</w:t>
            </w:r>
          </w:p>
        </w:tc>
        <w:tc>
          <w:tcPr>
            <w:tcW w:w="945" w:type="dxa"/>
          </w:tcPr>
          <w:p w14:paraId="23D0E49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1FDDD37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1C05491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2656778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5E34420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50004265" w14:textId="77777777" w:rsidTr="00D43BDB">
        <w:trPr>
          <w:jc w:val="center"/>
        </w:trPr>
        <w:tc>
          <w:tcPr>
            <w:tcW w:w="519" w:type="dxa"/>
          </w:tcPr>
          <w:p w14:paraId="3E9C998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046</w:t>
            </w:r>
          </w:p>
        </w:tc>
        <w:tc>
          <w:tcPr>
            <w:tcW w:w="1875" w:type="dxa"/>
          </w:tcPr>
          <w:p w14:paraId="18BB658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Schall im Vakuum (</w:t>
            </w:r>
            <w:r w:rsidRPr="00443997">
              <w:rPr>
                <w:rFonts w:ascii="Arial" w:hAnsi="Arial" w:cs="Arial"/>
                <w:b/>
                <w:bCs/>
                <w:szCs w:val="20"/>
              </w:rPr>
              <w:t>Bedarfsposition</w:t>
            </w:r>
            <w:r w:rsidRPr="00D241C8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945" w:type="dxa"/>
          </w:tcPr>
          <w:p w14:paraId="6831D0F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5A29878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064198B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58C7A0F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7D76C21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791DA69F" w14:textId="77777777" w:rsidTr="00D43BDB">
        <w:trPr>
          <w:jc w:val="center"/>
        </w:trPr>
        <w:tc>
          <w:tcPr>
            <w:tcW w:w="519" w:type="dxa"/>
          </w:tcPr>
          <w:p w14:paraId="3500015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047</w:t>
            </w:r>
          </w:p>
        </w:tc>
        <w:tc>
          <w:tcPr>
            <w:tcW w:w="1875" w:type="dxa"/>
          </w:tcPr>
          <w:p w14:paraId="5C3F7E7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Schalllinse / Akustiklinse</w:t>
            </w:r>
          </w:p>
        </w:tc>
        <w:tc>
          <w:tcPr>
            <w:tcW w:w="945" w:type="dxa"/>
          </w:tcPr>
          <w:p w14:paraId="0AE315E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44CC697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70F670D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0174B1E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74DA633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2E91288A" w14:textId="77777777" w:rsidTr="00D43BDB">
        <w:trPr>
          <w:jc w:val="center"/>
        </w:trPr>
        <w:tc>
          <w:tcPr>
            <w:tcW w:w="519" w:type="dxa"/>
          </w:tcPr>
          <w:p w14:paraId="018E259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048</w:t>
            </w:r>
          </w:p>
        </w:tc>
        <w:tc>
          <w:tcPr>
            <w:tcW w:w="1875" w:type="dxa"/>
          </w:tcPr>
          <w:p w14:paraId="4543CC4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Sprechrohre / Sprachrohr</w:t>
            </w:r>
          </w:p>
        </w:tc>
        <w:tc>
          <w:tcPr>
            <w:tcW w:w="945" w:type="dxa"/>
          </w:tcPr>
          <w:p w14:paraId="55004D6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07A75C8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3A94E87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1C8642B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65BA13A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5F1C9117" w14:textId="77777777" w:rsidTr="00D43BDB">
        <w:trPr>
          <w:jc w:val="center"/>
        </w:trPr>
        <w:tc>
          <w:tcPr>
            <w:tcW w:w="519" w:type="dxa"/>
          </w:tcPr>
          <w:p w14:paraId="11CD106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049</w:t>
            </w:r>
          </w:p>
        </w:tc>
        <w:tc>
          <w:tcPr>
            <w:tcW w:w="1875" w:type="dxa"/>
          </w:tcPr>
          <w:p w14:paraId="02FBD45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Dialekt-Karaoke</w:t>
            </w:r>
          </w:p>
        </w:tc>
        <w:tc>
          <w:tcPr>
            <w:tcW w:w="945" w:type="dxa"/>
          </w:tcPr>
          <w:p w14:paraId="120E67B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4DADF4A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2590AB3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5F1E64E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2C128F9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43D7D976" w14:textId="77777777" w:rsidTr="00D43BDB">
        <w:trPr>
          <w:jc w:val="center"/>
        </w:trPr>
        <w:tc>
          <w:tcPr>
            <w:tcW w:w="519" w:type="dxa"/>
          </w:tcPr>
          <w:p w14:paraId="65F7006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090</w:t>
            </w:r>
          </w:p>
        </w:tc>
        <w:tc>
          <w:tcPr>
            <w:tcW w:w="1875" w:type="dxa"/>
          </w:tcPr>
          <w:p w14:paraId="4FD6B86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Bodypercussion</w:t>
            </w:r>
          </w:p>
        </w:tc>
        <w:tc>
          <w:tcPr>
            <w:tcW w:w="945" w:type="dxa"/>
          </w:tcPr>
          <w:p w14:paraId="7B6DD4A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3F833D0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28C9A1F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422C0CF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2EF9E52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0DD411B1" w14:textId="77777777" w:rsidTr="00D43BDB">
        <w:trPr>
          <w:jc w:val="center"/>
        </w:trPr>
        <w:tc>
          <w:tcPr>
            <w:tcW w:w="519" w:type="dxa"/>
          </w:tcPr>
          <w:p w14:paraId="4ABE5FB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091</w:t>
            </w:r>
          </w:p>
        </w:tc>
        <w:tc>
          <w:tcPr>
            <w:tcW w:w="1875" w:type="dxa"/>
          </w:tcPr>
          <w:p w14:paraId="046B56F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Gebärdenchor</w:t>
            </w:r>
          </w:p>
        </w:tc>
        <w:tc>
          <w:tcPr>
            <w:tcW w:w="945" w:type="dxa"/>
          </w:tcPr>
          <w:p w14:paraId="24F2EC0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1655ED9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7989596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0AC6832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7CA2D50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17EDD8F0" w14:textId="77777777" w:rsidTr="00D43BDB">
        <w:trPr>
          <w:jc w:val="center"/>
        </w:trPr>
        <w:tc>
          <w:tcPr>
            <w:tcW w:w="519" w:type="dxa"/>
          </w:tcPr>
          <w:p w14:paraId="1BB76F2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062</w:t>
            </w:r>
          </w:p>
        </w:tc>
        <w:tc>
          <w:tcPr>
            <w:tcW w:w="1875" w:type="dxa"/>
          </w:tcPr>
          <w:p w14:paraId="6730A37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Eimerradio</w:t>
            </w:r>
          </w:p>
        </w:tc>
        <w:tc>
          <w:tcPr>
            <w:tcW w:w="945" w:type="dxa"/>
          </w:tcPr>
          <w:p w14:paraId="4FFC7DE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2475CC3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5627817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36B4D2F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520EAC1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391BC7FD" w14:textId="77777777" w:rsidTr="00D43BDB">
        <w:trPr>
          <w:jc w:val="center"/>
        </w:trPr>
        <w:tc>
          <w:tcPr>
            <w:tcW w:w="519" w:type="dxa"/>
          </w:tcPr>
          <w:p w14:paraId="1AA8211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063</w:t>
            </w:r>
          </w:p>
        </w:tc>
        <w:tc>
          <w:tcPr>
            <w:tcW w:w="1875" w:type="dxa"/>
          </w:tcPr>
          <w:p w14:paraId="3F0A482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Klatschkunst</w:t>
            </w:r>
          </w:p>
        </w:tc>
        <w:tc>
          <w:tcPr>
            <w:tcW w:w="945" w:type="dxa"/>
          </w:tcPr>
          <w:p w14:paraId="087E96A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7B6624A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189956B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440C875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2FB11FC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00C95ECC" w14:textId="77777777" w:rsidTr="00D43BDB">
        <w:trPr>
          <w:jc w:val="center"/>
        </w:trPr>
        <w:tc>
          <w:tcPr>
            <w:tcW w:w="519" w:type="dxa"/>
          </w:tcPr>
          <w:p w14:paraId="79D41A6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064</w:t>
            </w:r>
          </w:p>
        </w:tc>
        <w:tc>
          <w:tcPr>
            <w:tcW w:w="1875" w:type="dxa"/>
          </w:tcPr>
          <w:p w14:paraId="5907193F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Tanz für Energie / Disko</w:t>
            </w:r>
          </w:p>
        </w:tc>
        <w:tc>
          <w:tcPr>
            <w:tcW w:w="945" w:type="dxa"/>
          </w:tcPr>
          <w:p w14:paraId="006068B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0D9E24B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06F3AAC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17526F0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507A598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43DFD94C" w14:textId="77777777" w:rsidTr="00D43BDB">
        <w:trPr>
          <w:jc w:val="center"/>
        </w:trPr>
        <w:tc>
          <w:tcPr>
            <w:tcW w:w="519" w:type="dxa"/>
          </w:tcPr>
          <w:p w14:paraId="484667E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065</w:t>
            </w:r>
          </w:p>
        </w:tc>
        <w:tc>
          <w:tcPr>
            <w:tcW w:w="1875" w:type="dxa"/>
          </w:tcPr>
          <w:p w14:paraId="500D518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Soundbite</w:t>
            </w:r>
          </w:p>
        </w:tc>
        <w:tc>
          <w:tcPr>
            <w:tcW w:w="945" w:type="dxa"/>
          </w:tcPr>
          <w:p w14:paraId="29FC8A7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5858F7C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68278E5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463359C8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3B082E2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5C790470" w14:textId="77777777" w:rsidTr="00D43BDB">
        <w:trPr>
          <w:jc w:val="center"/>
        </w:trPr>
        <w:tc>
          <w:tcPr>
            <w:tcW w:w="519" w:type="dxa"/>
          </w:tcPr>
          <w:p w14:paraId="7CF47C9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014</w:t>
            </w:r>
          </w:p>
        </w:tc>
        <w:tc>
          <w:tcPr>
            <w:tcW w:w="1875" w:type="dxa"/>
          </w:tcPr>
          <w:p w14:paraId="4A5C32A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Sei ein Musikstar! / Playback-Show</w:t>
            </w:r>
          </w:p>
        </w:tc>
        <w:tc>
          <w:tcPr>
            <w:tcW w:w="945" w:type="dxa"/>
          </w:tcPr>
          <w:p w14:paraId="4E0EFD8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30207F2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69BBD37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1D5AFA2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463AE53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7E8499A4" w14:textId="77777777" w:rsidTr="00D43BDB">
        <w:trPr>
          <w:jc w:val="center"/>
        </w:trPr>
        <w:tc>
          <w:tcPr>
            <w:tcW w:w="519" w:type="dxa"/>
          </w:tcPr>
          <w:p w14:paraId="29AC2E2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067</w:t>
            </w:r>
          </w:p>
        </w:tc>
        <w:tc>
          <w:tcPr>
            <w:tcW w:w="1875" w:type="dxa"/>
          </w:tcPr>
          <w:p w14:paraId="4D7281F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Dirigent / Am Dirigierpult</w:t>
            </w:r>
          </w:p>
        </w:tc>
        <w:tc>
          <w:tcPr>
            <w:tcW w:w="945" w:type="dxa"/>
          </w:tcPr>
          <w:p w14:paraId="3CF1336E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0C4ED41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472C052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4A9A5C15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1ECB764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0ADFA546" w14:textId="77777777" w:rsidTr="00D43BDB">
        <w:trPr>
          <w:jc w:val="center"/>
        </w:trPr>
        <w:tc>
          <w:tcPr>
            <w:tcW w:w="519" w:type="dxa"/>
          </w:tcPr>
          <w:p w14:paraId="4007165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068</w:t>
            </w:r>
          </w:p>
        </w:tc>
        <w:tc>
          <w:tcPr>
            <w:tcW w:w="1875" w:type="dxa"/>
          </w:tcPr>
          <w:p w14:paraId="6AF13237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Tanzkurs</w:t>
            </w:r>
          </w:p>
        </w:tc>
        <w:tc>
          <w:tcPr>
            <w:tcW w:w="945" w:type="dxa"/>
          </w:tcPr>
          <w:p w14:paraId="422058A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Stck</w:t>
            </w:r>
          </w:p>
        </w:tc>
        <w:tc>
          <w:tcPr>
            <w:tcW w:w="581" w:type="dxa"/>
          </w:tcPr>
          <w:p w14:paraId="6DF69F8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29526D6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500BE06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72ADA6A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57A837AD" w14:textId="77777777" w:rsidTr="00D43BDB">
        <w:trPr>
          <w:jc w:val="center"/>
        </w:trPr>
        <w:tc>
          <w:tcPr>
            <w:tcW w:w="519" w:type="dxa"/>
          </w:tcPr>
          <w:p w14:paraId="40D415E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300</w:t>
            </w:r>
          </w:p>
        </w:tc>
        <w:tc>
          <w:tcPr>
            <w:tcW w:w="1875" w:type="dxa"/>
          </w:tcPr>
          <w:p w14:paraId="2359A7A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Verpackung</w:t>
            </w:r>
          </w:p>
        </w:tc>
        <w:tc>
          <w:tcPr>
            <w:tcW w:w="945" w:type="dxa"/>
          </w:tcPr>
          <w:p w14:paraId="41814586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pauschal</w:t>
            </w:r>
          </w:p>
        </w:tc>
        <w:tc>
          <w:tcPr>
            <w:tcW w:w="581" w:type="dxa"/>
          </w:tcPr>
          <w:p w14:paraId="175504B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33A1BA1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6CA6BF3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540179B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54202D54" w14:textId="77777777" w:rsidTr="00D43BDB">
        <w:trPr>
          <w:jc w:val="center"/>
        </w:trPr>
        <w:tc>
          <w:tcPr>
            <w:tcW w:w="519" w:type="dxa"/>
          </w:tcPr>
          <w:p w14:paraId="6B6CD6E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301</w:t>
            </w:r>
          </w:p>
        </w:tc>
        <w:tc>
          <w:tcPr>
            <w:tcW w:w="1875" w:type="dxa"/>
          </w:tcPr>
          <w:p w14:paraId="497CCA0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Transport</w:t>
            </w:r>
          </w:p>
        </w:tc>
        <w:tc>
          <w:tcPr>
            <w:tcW w:w="945" w:type="dxa"/>
          </w:tcPr>
          <w:p w14:paraId="535E9F3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pauschal</w:t>
            </w:r>
          </w:p>
        </w:tc>
        <w:tc>
          <w:tcPr>
            <w:tcW w:w="581" w:type="dxa"/>
          </w:tcPr>
          <w:p w14:paraId="700E0D4A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6620BEB3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7DD51561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72A236E0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  <w:tr w:rsidR="00D0271F" w:rsidRPr="00D241C8" w14:paraId="710C5F79" w14:textId="77777777" w:rsidTr="00D43BDB">
        <w:trPr>
          <w:jc w:val="center"/>
        </w:trPr>
        <w:tc>
          <w:tcPr>
            <w:tcW w:w="519" w:type="dxa"/>
          </w:tcPr>
          <w:p w14:paraId="7177D664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302</w:t>
            </w:r>
          </w:p>
        </w:tc>
        <w:tc>
          <w:tcPr>
            <w:tcW w:w="1875" w:type="dxa"/>
          </w:tcPr>
          <w:p w14:paraId="1D68A33B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Montage</w:t>
            </w:r>
          </w:p>
        </w:tc>
        <w:tc>
          <w:tcPr>
            <w:tcW w:w="945" w:type="dxa"/>
          </w:tcPr>
          <w:p w14:paraId="524ACD4C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pauschal</w:t>
            </w:r>
          </w:p>
        </w:tc>
        <w:tc>
          <w:tcPr>
            <w:tcW w:w="581" w:type="dxa"/>
          </w:tcPr>
          <w:p w14:paraId="1AB2C5A9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107" w:type="dxa"/>
          </w:tcPr>
          <w:p w14:paraId="5755B13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dxa"/>
          </w:tcPr>
          <w:p w14:paraId="5C813D02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48" w:type="dxa"/>
          </w:tcPr>
          <w:p w14:paraId="650E4F7D" w14:textId="77777777" w:rsidR="00D0271F" w:rsidRPr="00D241C8" w:rsidRDefault="00D0271F">
            <w:pPr>
              <w:rPr>
                <w:rFonts w:ascii="Arial" w:hAnsi="Arial" w:cs="Arial"/>
                <w:szCs w:val="20"/>
              </w:rPr>
            </w:pPr>
          </w:p>
        </w:tc>
      </w:tr>
    </w:tbl>
    <w:p w14:paraId="02B7A8D6" w14:textId="77777777" w:rsidR="00933450" w:rsidRPr="00D241C8" w:rsidRDefault="00933450">
      <w:pPr>
        <w:rPr>
          <w:rFonts w:ascii="Arial" w:hAnsi="Arial" w:cs="Arial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933450" w:rsidRPr="00D241C8" w14:paraId="0B31EE58" w14:textId="77777777">
        <w:tc>
          <w:tcPr>
            <w:tcW w:w="4320" w:type="dxa"/>
          </w:tcPr>
          <w:p w14:paraId="5AD4C13A" w14:textId="77777777" w:rsidR="00933450" w:rsidRPr="00D241C8" w:rsidRDefault="00B8680C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Gesamt netto €</w:t>
            </w:r>
          </w:p>
        </w:tc>
        <w:tc>
          <w:tcPr>
            <w:tcW w:w="4320" w:type="dxa"/>
          </w:tcPr>
          <w:p w14:paraId="2F05C3B6" w14:textId="77777777" w:rsidR="00933450" w:rsidRPr="00D241C8" w:rsidRDefault="00933450">
            <w:pPr>
              <w:rPr>
                <w:rFonts w:ascii="Arial" w:hAnsi="Arial" w:cs="Arial"/>
                <w:szCs w:val="20"/>
              </w:rPr>
            </w:pPr>
          </w:p>
        </w:tc>
      </w:tr>
      <w:tr w:rsidR="00933450" w:rsidRPr="00D241C8" w14:paraId="23BD6F12" w14:textId="77777777">
        <w:tc>
          <w:tcPr>
            <w:tcW w:w="4320" w:type="dxa"/>
          </w:tcPr>
          <w:p w14:paraId="1591558D" w14:textId="77777777" w:rsidR="00933450" w:rsidRPr="00D241C8" w:rsidRDefault="00B8680C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MwSt. %</w:t>
            </w:r>
          </w:p>
        </w:tc>
        <w:tc>
          <w:tcPr>
            <w:tcW w:w="4320" w:type="dxa"/>
          </w:tcPr>
          <w:p w14:paraId="038BC2D1" w14:textId="77777777" w:rsidR="00933450" w:rsidRPr="00D241C8" w:rsidRDefault="00933450">
            <w:pPr>
              <w:rPr>
                <w:rFonts w:ascii="Arial" w:hAnsi="Arial" w:cs="Arial"/>
                <w:szCs w:val="20"/>
              </w:rPr>
            </w:pPr>
          </w:p>
        </w:tc>
      </w:tr>
      <w:tr w:rsidR="00933450" w:rsidRPr="00D241C8" w14:paraId="1B51E469" w14:textId="77777777">
        <w:tc>
          <w:tcPr>
            <w:tcW w:w="4320" w:type="dxa"/>
          </w:tcPr>
          <w:p w14:paraId="355AC049" w14:textId="77777777" w:rsidR="00933450" w:rsidRPr="00D241C8" w:rsidRDefault="00B8680C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MwSt. Betrag €</w:t>
            </w:r>
          </w:p>
        </w:tc>
        <w:tc>
          <w:tcPr>
            <w:tcW w:w="4320" w:type="dxa"/>
          </w:tcPr>
          <w:p w14:paraId="758F7394" w14:textId="77777777" w:rsidR="00933450" w:rsidRPr="00D241C8" w:rsidRDefault="00933450">
            <w:pPr>
              <w:rPr>
                <w:rFonts w:ascii="Arial" w:hAnsi="Arial" w:cs="Arial"/>
                <w:szCs w:val="20"/>
              </w:rPr>
            </w:pPr>
          </w:p>
        </w:tc>
      </w:tr>
      <w:tr w:rsidR="00933450" w:rsidRPr="00D241C8" w14:paraId="723C5B69" w14:textId="77777777">
        <w:tc>
          <w:tcPr>
            <w:tcW w:w="4320" w:type="dxa"/>
          </w:tcPr>
          <w:p w14:paraId="2FB45C7F" w14:textId="77777777" w:rsidR="00933450" w:rsidRPr="00D241C8" w:rsidRDefault="00B8680C">
            <w:pPr>
              <w:rPr>
                <w:rFonts w:ascii="Arial" w:hAnsi="Arial" w:cs="Arial"/>
                <w:szCs w:val="20"/>
              </w:rPr>
            </w:pPr>
            <w:r w:rsidRPr="00D241C8">
              <w:rPr>
                <w:rFonts w:ascii="Arial" w:hAnsi="Arial" w:cs="Arial"/>
                <w:szCs w:val="20"/>
              </w:rPr>
              <w:t>Gesamt brutto €</w:t>
            </w:r>
          </w:p>
        </w:tc>
        <w:tc>
          <w:tcPr>
            <w:tcW w:w="4320" w:type="dxa"/>
          </w:tcPr>
          <w:p w14:paraId="354D5180" w14:textId="77777777" w:rsidR="00933450" w:rsidRPr="00D241C8" w:rsidRDefault="00933450">
            <w:pPr>
              <w:rPr>
                <w:rFonts w:ascii="Arial" w:hAnsi="Arial" w:cs="Arial"/>
                <w:szCs w:val="20"/>
              </w:rPr>
            </w:pPr>
          </w:p>
        </w:tc>
      </w:tr>
    </w:tbl>
    <w:p w14:paraId="108BC907" w14:textId="77777777" w:rsidR="00B8680C" w:rsidRDefault="00B8680C"/>
    <w:sectPr w:rsidR="00B8680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56395646">
    <w:abstractNumId w:val="8"/>
  </w:num>
  <w:num w:numId="2" w16cid:durableId="1452624980">
    <w:abstractNumId w:val="6"/>
  </w:num>
  <w:num w:numId="3" w16cid:durableId="1243028406">
    <w:abstractNumId w:val="5"/>
  </w:num>
  <w:num w:numId="4" w16cid:durableId="1612012012">
    <w:abstractNumId w:val="4"/>
  </w:num>
  <w:num w:numId="5" w16cid:durableId="1254125664">
    <w:abstractNumId w:val="7"/>
  </w:num>
  <w:num w:numId="6" w16cid:durableId="1267272196">
    <w:abstractNumId w:val="3"/>
  </w:num>
  <w:num w:numId="7" w16cid:durableId="152188057">
    <w:abstractNumId w:val="2"/>
  </w:num>
  <w:num w:numId="8" w16cid:durableId="1960329596">
    <w:abstractNumId w:val="1"/>
  </w:num>
  <w:num w:numId="9" w16cid:durableId="1267269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17C5F"/>
    <w:rsid w:val="0029639D"/>
    <w:rsid w:val="00326F90"/>
    <w:rsid w:val="00443997"/>
    <w:rsid w:val="00652D5F"/>
    <w:rsid w:val="00933450"/>
    <w:rsid w:val="00AA1D8D"/>
    <w:rsid w:val="00B47730"/>
    <w:rsid w:val="00B8680C"/>
    <w:rsid w:val="00CB0664"/>
    <w:rsid w:val="00CC6110"/>
    <w:rsid w:val="00D0271F"/>
    <w:rsid w:val="00D241C8"/>
    <w:rsid w:val="00D43BDB"/>
    <w:rsid w:val="00DB62C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6C0CEC"/>
  <w14:defaultImageDpi w14:val="300"/>
  <w15:docId w15:val="{82DE5E86-6F2A-4384-9DD0-786C22802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  <w:rPr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2915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3371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Sarandia, Givi</cp:lastModifiedBy>
  <cp:revision>3</cp:revision>
  <dcterms:created xsi:type="dcterms:W3CDTF">2026-05-27T10:00:00Z</dcterms:created>
  <dcterms:modified xsi:type="dcterms:W3CDTF">2026-05-27T10:00:00Z</dcterms:modified>
  <cp:category/>
</cp:coreProperties>
</file>